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059AA" w14:textId="77777777" w:rsidR="00A3758D" w:rsidRDefault="00A3758D">
      <w:pPr>
        <w:autoSpaceDE w:val="0"/>
        <w:autoSpaceDN w:val="0"/>
        <w:spacing w:after="78" w:line="220" w:lineRule="exact"/>
      </w:pPr>
    </w:p>
    <w:p w14:paraId="4BCCB88E" w14:textId="77777777" w:rsidR="00A3758D" w:rsidRPr="00BA7D10" w:rsidRDefault="00BA7D10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07D10BB6" w14:textId="77777777" w:rsidR="00A3758D" w:rsidRPr="00BA7D10" w:rsidRDefault="00FB11B7">
      <w:pPr>
        <w:autoSpaceDE w:val="0"/>
        <w:autoSpaceDN w:val="0"/>
        <w:spacing w:before="1390" w:after="0" w:line="230" w:lineRule="auto"/>
        <w:ind w:right="386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……………………..</w:t>
      </w:r>
    </w:p>
    <w:p w14:paraId="79BAFCB6" w14:textId="62E2B704" w:rsidR="00A3758D" w:rsidRPr="00A42F19" w:rsidRDefault="00F939F4">
      <w:pPr>
        <w:autoSpaceDE w:val="0"/>
        <w:autoSpaceDN w:val="0"/>
        <w:spacing w:before="670" w:after="0" w:line="230" w:lineRule="auto"/>
        <w:ind w:right="389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……………………………………………………………. </w:t>
      </w:r>
    </w:p>
    <w:p w14:paraId="7E9869C7" w14:textId="3F1B605D" w:rsidR="00A3758D" w:rsidRPr="00FD5234" w:rsidRDefault="00F939F4">
      <w:pPr>
        <w:autoSpaceDE w:val="0"/>
        <w:autoSpaceDN w:val="0"/>
        <w:spacing w:before="978" w:after="0" w:line="262" w:lineRule="auto"/>
        <w:ind w:left="3024" w:right="3600"/>
        <w:jc w:val="center"/>
        <w:rPr>
          <w:lang w:val="ru-RU"/>
        </w:rPr>
      </w:pPr>
      <w:r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</w:t>
      </w:r>
      <w:r w:rsidR="00BA7D10"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="00BA7D10" w:rsidRPr="00FD5234">
        <w:rPr>
          <w:lang w:val="ru-RU"/>
        </w:rPr>
        <w:br/>
      </w:r>
      <w:r w:rsidR="00BA7D10"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 w:rsidR="00BA7D10">
        <w:rPr>
          <w:rFonts w:ascii="Times New Roman" w:eastAsia="Times New Roman" w:hAnsi="Times New Roman"/>
          <w:b/>
          <w:color w:val="000000"/>
          <w:sz w:val="24"/>
        </w:rPr>
        <w:t>ID</w:t>
      </w:r>
      <w:r w:rsidR="00BA7D10"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2392525)</w:t>
      </w:r>
    </w:p>
    <w:p w14:paraId="381EEEF4" w14:textId="77777777" w:rsidR="00A3758D" w:rsidRPr="00FD5234" w:rsidRDefault="00BA7D10">
      <w:pPr>
        <w:autoSpaceDE w:val="0"/>
        <w:autoSpaceDN w:val="0"/>
        <w:spacing w:before="166" w:after="0" w:line="262" w:lineRule="auto"/>
        <w:ind w:left="3312" w:right="3744"/>
        <w:jc w:val="center"/>
        <w:rPr>
          <w:lang w:val="ru-RU"/>
        </w:rPr>
      </w:pP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FD5234">
        <w:rPr>
          <w:lang w:val="ru-RU"/>
        </w:rPr>
        <w:br/>
      </w: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14:paraId="15C1E3A1" w14:textId="77777777" w:rsidR="00A3758D" w:rsidRPr="00BA7D10" w:rsidRDefault="00BA7D10">
      <w:pPr>
        <w:autoSpaceDE w:val="0"/>
        <w:autoSpaceDN w:val="0"/>
        <w:spacing w:before="670" w:after="0" w:line="262" w:lineRule="auto"/>
        <w:ind w:left="2160" w:right="2592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для 4 класса начального общего образования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14:paraId="4A465AEC" w14:textId="77777777" w:rsidR="00A3758D" w:rsidRPr="00BA7D10" w:rsidRDefault="00BA7D10">
      <w:pPr>
        <w:autoSpaceDE w:val="0"/>
        <w:autoSpaceDN w:val="0"/>
        <w:spacing w:before="2112" w:after="0" w:line="262" w:lineRule="auto"/>
        <w:ind w:left="6740" w:hanging="172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Составит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>ель: …………………………..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14:paraId="081AFBDC" w14:textId="77777777" w:rsidR="00A3758D" w:rsidRPr="00BA7D10" w:rsidRDefault="00FB11B7">
      <w:pPr>
        <w:autoSpaceDE w:val="0"/>
        <w:autoSpaceDN w:val="0"/>
        <w:spacing w:before="2830" w:after="0" w:line="230" w:lineRule="auto"/>
        <w:ind w:right="443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……..</w:t>
      </w:r>
      <w:r w:rsidR="00BA7D10"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14:paraId="0E3CDE86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880" w:bottom="504" w:left="1440" w:header="720" w:footer="720" w:gutter="0"/>
          <w:cols w:space="720" w:equalWidth="0">
            <w:col w:w="9580" w:space="0"/>
          </w:cols>
          <w:docGrid w:linePitch="360"/>
        </w:sectPr>
      </w:pPr>
    </w:p>
    <w:p w14:paraId="5031659D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121414F3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7746ABF" w14:textId="77777777" w:rsidR="00A3758D" w:rsidRPr="00BA7D10" w:rsidRDefault="00BA7D10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382FEB4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21616D4A" w14:textId="77777777" w:rsidR="00A3758D" w:rsidRPr="00BA7D10" w:rsidRDefault="00BA7D10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31AA84B4" w14:textId="77777777" w:rsidR="00A3758D" w:rsidRPr="00BA7D10" w:rsidRDefault="00BA7D1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5B1B88A" w14:textId="77777777" w:rsidR="00A3758D" w:rsidRPr="00BA7D10" w:rsidRDefault="00BA7D10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3E018D74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  <w:r w:rsidRPr="00BA7D10">
        <w:rPr>
          <w:lang w:val="ru-RU"/>
        </w:rPr>
        <w:tab/>
      </w:r>
      <w:r w:rsidR="00792495">
        <w:rPr>
          <w:lang w:val="ru-RU"/>
        </w:rPr>
        <w:t xml:space="preserve">В соответствии с региональным Учебным планом на изучение литературного чтения в 4 классе 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 68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>асов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5C9C76C7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79858FC0" w14:textId="77777777" w:rsidR="00A3758D" w:rsidRPr="00BA7D10" w:rsidRDefault="00BA7D10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13E8A25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EA82171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7317DD57" w14:textId="77777777" w:rsidR="00A3758D" w:rsidRPr="00BA7D10" w:rsidRDefault="00BA7D10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75934505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DCBB8BE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14:paraId="7B7B28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3ECC3619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B44210B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FB4732B" w14:textId="77777777" w:rsidR="00A3758D" w:rsidRPr="00BA7D10" w:rsidRDefault="00BA7D10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8B3201A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5AE33300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5928719F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7F9BCCCE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170CF832" w14:textId="77777777" w:rsidR="00A3758D" w:rsidRPr="00BA7D10" w:rsidRDefault="00BA7D10">
      <w:pPr>
        <w:autoSpaceDE w:val="0"/>
        <w:autoSpaceDN w:val="0"/>
        <w:spacing w:before="346" w:after="0" w:line="27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Родине, героические страницы истории.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 (по выбору, не менее четырёх, например произведения И. С. Никитина, Н. М.  Языкова, С. Т.  Романовского, А. Т.  Твардовского, М. </w:t>
      </w:r>
    </w:p>
    <w:p w14:paraId="679A454B" w14:textId="77777777" w:rsidR="00A3758D" w:rsidRPr="00BA7D10" w:rsidRDefault="00BA7D10">
      <w:pPr>
        <w:autoSpaceDE w:val="0"/>
        <w:autoSpaceDN w:val="0"/>
        <w:spacing w:before="70" w:after="0" w:line="286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М. Пришвина, С. Д. Дрожжина, В. М. Пескова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  в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14:paraId="246131C1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14:paraId="3FBE74FB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 (устное народное творчество)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</w:t>
      </w:r>
    </w:p>
    <w:p w14:paraId="089AA00C" w14:textId="77777777" w:rsidR="00A3758D" w:rsidRPr="00BA7D10" w:rsidRDefault="00BA7D1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Культурное значение фольклора для появления художественной литературы. Малые жанры фольклора (назначение,   сравнение,   классификация).   Собиратели   фольклора (А. Н. Афанасьев, В.</w:t>
      </w:r>
    </w:p>
    <w:p w14:paraId="2EFA9E30" w14:textId="77777777" w:rsidR="00A3758D" w:rsidRPr="00BA7D10" w:rsidRDefault="00BA7D1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5F936942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  обладал).   Средства 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3539F04E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сказки  А.  С.  Пушкина  в  стихах:  «Сказка  о  мёртвой царевне и о семи богатырях». Фольклорная основа авторской сказки. Положительные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отрицательные герои, волшебные помощники, язык авторской сказки.</w:t>
      </w:r>
    </w:p>
    <w:p w14:paraId="0AC4A653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И. А. Крылова.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352D644B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М. Ю. Лермонтова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</w:t>
      </w:r>
    </w:p>
    <w:p w14:paraId="296D562F" w14:textId="77777777" w:rsidR="00A3758D" w:rsidRPr="00BA7D10" w:rsidRDefault="00BA7D10">
      <w:pPr>
        <w:autoSpaceDE w:val="0"/>
        <w:autoSpaceDN w:val="0"/>
        <w:spacing w:before="70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Переносное значение   слов   в   метафоре. Метафора   в   стихотворениях М. Ю. Лермонтова.</w:t>
      </w:r>
    </w:p>
    <w:p w14:paraId="629000BF" w14:textId="77777777" w:rsidR="00A3758D" w:rsidRPr="00BA7D10" w:rsidRDefault="00BA7D10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  М.  Ю.   Лермонтова,   П.  П.  Ершова,   П. П. Бажова, С. Т. Аксакова, С.  Я.  Маршака и др.). Связь литературной сказки с фольклорной: народная речь —</w:t>
      </w:r>
    </w:p>
    <w:p w14:paraId="497977A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40" w:bottom="372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53F01A75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3D33DDB6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особенность авторской сказки. Иллюстрации в сказке: назначение, особенности.</w:t>
      </w:r>
    </w:p>
    <w:p w14:paraId="09CD557A" w14:textId="77777777" w:rsidR="00A3758D" w:rsidRPr="00BA7D10" w:rsidRDefault="00BA7D10">
      <w:pPr>
        <w:autoSpaceDE w:val="0"/>
        <w:autoSpaceDN w:val="0"/>
        <w:spacing w:before="190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творчестве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Х— ХХ веков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 Лирика,  лирические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</w:p>
    <w:p w14:paraId="2554F24D" w14:textId="77777777" w:rsidR="00A3758D" w:rsidRPr="00BA7D10" w:rsidRDefault="00BA7D10">
      <w:pPr>
        <w:autoSpaceDE w:val="0"/>
        <w:autoSpaceDN w:val="0"/>
        <w:spacing w:before="7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Некрасов,  И.  А.   Бунин,  А.  А.   Блок,  К.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46E04AAA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</w:t>
      </w:r>
    </w:p>
    <w:p w14:paraId="259D3BAB" w14:textId="77777777" w:rsidR="00A3758D" w:rsidRPr="00BA7D10" w:rsidRDefault="00BA7D10">
      <w:pPr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реальных жизненных ситуаций в создании рассказа, повести. Отрывки из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1C06D5C8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животных и родной природе.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трёх авторов): на  примере произведений  А. И.   Куприна,  В.  П.   Астафьева, К. Г. Паустовско</w:t>
      </w:r>
      <w:r w:rsidR="004B1469">
        <w:rPr>
          <w:rFonts w:ascii="Times New Roman" w:eastAsia="Times New Roman" w:hAnsi="Times New Roman"/>
          <w:color w:val="000000"/>
          <w:sz w:val="24"/>
          <w:lang w:val="ru-RU"/>
        </w:rPr>
        <w:t xml:space="preserve">го, М. М. Пришвина,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14:paraId="4D441825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Тематика произведений о детях, их жизни, играх и занятиях,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485F3003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Пьеса.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жанр  драматического  произведения. Пьеса и сказка: драматическое и эпическое произведения. Авторские ремарки: назначение, содержание.</w:t>
      </w:r>
    </w:p>
    <w:p w14:paraId="06C1C480" w14:textId="77777777" w:rsidR="00A3758D" w:rsidRPr="00BA7D10" w:rsidRDefault="00BA7D10">
      <w:pPr>
        <w:autoSpaceDE w:val="0"/>
        <w:autoSpaceDN w:val="0"/>
        <w:spacing w:before="190" w:after="0" w:line="278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 М. Зощенко, В.  Ю. Драгунского, Н. Н. Носова, В. 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29C1B12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Янссон и др. (по выбору). Приключенческая литература: произведения Дж. Свифта, Марка Твена. </w:t>
      </w:r>
    </w:p>
    <w:p w14:paraId="49C760B3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 культура   (работа   с   детской   книгой и справочной литературой)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Польза чтения и книги: книга — друг и учитель. Правила читателя и способы выбора книги (тематический, систематический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00D580BB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668" w:bottom="96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19B8474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4D930AE4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1D15B698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Изучение литературного чтения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50A9446" w14:textId="77777777" w:rsidR="00A3758D" w:rsidRPr="00BA7D10" w:rsidRDefault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1E71DF7" w14:textId="77777777" w:rsidR="00A3758D" w:rsidRPr="00BA7D10" w:rsidRDefault="00BA7D10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A75731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06CCCB1E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998F352" w14:textId="77777777" w:rsidR="00A3758D" w:rsidRPr="00BA7D10" w:rsidRDefault="00BA7D10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7BBB7E2E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2E4B267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7A9D17D2" w14:textId="77777777" w:rsidR="00A3758D" w:rsidRPr="00BA7D10" w:rsidRDefault="00BA7D10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7A7BD89" w14:textId="77777777" w:rsidR="00A3758D" w:rsidRPr="00BA7D10" w:rsidRDefault="00BA7D10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791F20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3A2E2EA8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18C0B56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33FB159E" w14:textId="77777777" w:rsidR="00A3758D" w:rsidRPr="00BA7D10" w:rsidRDefault="00BA7D10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42791DE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3B7CCFAE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E3818D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091E70D0" w14:textId="77777777" w:rsidR="00A3758D" w:rsidRPr="00BA7D10" w:rsidRDefault="00BA7D1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FDA9A93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3068F064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44DAF0E3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E58160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14:paraId="3451AAB0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3C0DF8DB" w14:textId="77777777" w:rsidR="00A3758D" w:rsidRPr="00BA7D10" w:rsidRDefault="00BA7D10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F10B80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3F700562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78B66BB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14:paraId="49F0DD8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386ED2AB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E94A910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78269477" w14:textId="77777777" w:rsidR="00A3758D" w:rsidRPr="00BA7D10" w:rsidRDefault="00BA7D10">
      <w:pPr>
        <w:autoSpaceDE w:val="0"/>
        <w:autoSpaceDN w:val="0"/>
        <w:spacing w:before="190" w:after="0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7B1A8845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3EAC6C3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20D7FEE2" w14:textId="77777777" w:rsidR="00A3758D" w:rsidRPr="00BA7D10" w:rsidRDefault="00BA7D1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1959E7FD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29259E1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14:paraId="232FAA2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769EADE5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40821856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59EC75A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5F6B774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38CB4A7D" w14:textId="77777777" w:rsidR="00A3758D" w:rsidRPr="00BA7D10" w:rsidRDefault="00A3758D">
      <w:pPr>
        <w:autoSpaceDE w:val="0"/>
        <w:autoSpaceDN w:val="0"/>
        <w:spacing w:after="90" w:line="220" w:lineRule="exact"/>
        <w:rPr>
          <w:lang w:val="ru-RU"/>
        </w:rPr>
      </w:pPr>
    </w:p>
    <w:p w14:paraId="69F56EA1" w14:textId="77777777" w:rsidR="00A3758D" w:rsidRPr="00BA7D10" w:rsidRDefault="00BA7D10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07A212CC" w14:textId="77777777" w:rsidR="00A3758D" w:rsidRPr="00BA7D10" w:rsidRDefault="00BA7D10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6FB7DCB2" w14:textId="77777777" w:rsidR="00A3758D" w:rsidRPr="00BA7D10" w:rsidRDefault="00BA7D10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7B9A888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7274AA9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00C12CF7" w14:textId="77777777" w:rsidR="00A3758D" w:rsidRPr="00BA7D10" w:rsidRDefault="00BA7D10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0DE6A593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646AA1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14:paraId="69C125E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31D75AEB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14:paraId="2DC7C0F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14:paraId="6342842B" w14:textId="77777777" w:rsidR="00A3758D" w:rsidRPr="00BA7D10" w:rsidRDefault="00BA7D10">
      <w:pPr>
        <w:autoSpaceDE w:val="0"/>
        <w:autoSpaceDN w:val="0"/>
        <w:spacing w:before="324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09D5478E" w14:textId="77777777" w:rsidR="00A3758D" w:rsidRPr="00BA7D10" w:rsidRDefault="00BA7D10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626D59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ADC2AB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14:paraId="5B5F7ECD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14:paraId="799073E2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14:paraId="35BA9725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52452B99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42A67F86" w14:textId="77777777" w:rsidR="00A3758D" w:rsidRPr="00BA7D10" w:rsidRDefault="00BA7D10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08770396" w14:textId="77777777" w:rsidR="00A3758D" w:rsidRPr="00BA7D10" w:rsidRDefault="00BA7D1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в четвёртом классе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58D1450B" w14:textId="77777777" w:rsidR="00A3758D" w:rsidRPr="00BA7D10" w:rsidRDefault="00BA7D10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6F528FA2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 интерес  и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4D5D35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0BD9A4CD" w14:textId="77777777" w:rsidR="00A3758D" w:rsidRPr="00BA7D10" w:rsidRDefault="00BA7D1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3793FC47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не менее 5 стихотворений в соответствии с изученной тематикой произведений;</w:t>
      </w:r>
    </w:p>
    <w:p w14:paraId="43420549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6D1A506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43B4B969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художественные произведения и познавательные тексты;</w:t>
      </w:r>
    </w:p>
    <w:p w14:paraId="0739D002" w14:textId="77777777" w:rsidR="00A3758D" w:rsidRPr="00BA7D10" w:rsidRDefault="00BA7D10">
      <w:pPr>
        <w:autoSpaceDE w:val="0"/>
        <w:autoSpaceDN w:val="0"/>
        <w:spacing w:before="190" w:after="0" w:line="262" w:lineRule="auto"/>
        <w:ind w:right="864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4FED8E8E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6782AF68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1B90101C" w14:textId="77777777" w:rsidR="00A3758D" w:rsidRPr="00BA7D10" w:rsidRDefault="00BA7D10">
      <w:pPr>
        <w:autoSpaceDE w:val="0"/>
        <w:autoSpaceDN w:val="0"/>
        <w:spacing w:before="192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00C6C829" w14:textId="77777777" w:rsidR="00A3758D" w:rsidRPr="00BA7D10" w:rsidRDefault="00BA7D10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64F97308" w14:textId="77777777" w:rsidR="00A3758D" w:rsidRPr="00BA7D10" w:rsidRDefault="00BA7D10">
      <w:pPr>
        <w:autoSpaceDE w:val="0"/>
        <w:autoSpaceDN w:val="0"/>
        <w:spacing w:before="19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50BEE534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466BE564" w14:textId="77777777" w:rsidR="00A3758D" w:rsidRPr="00BA7D10" w:rsidRDefault="00BA7D10">
      <w:pPr>
        <w:autoSpaceDE w:val="0"/>
        <w:autoSpaceDN w:val="0"/>
        <w:spacing w:before="238" w:after="0" w:line="27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344BFD94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обсуждении прослушанного/прочитанного произведения: строить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норм русского литературного языка (норм произношения, словоупотребления,  грамматики);  устно и письменно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формулировать простые выводы на основе прослушанного/прочитанного текста, подтверждать свой ответ примерами из текста;</w:t>
      </w:r>
    </w:p>
    <w:p w14:paraId="624BDED8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13B0FAA2" w14:textId="77777777" w:rsidR="00A3758D" w:rsidRPr="00BA7D10" w:rsidRDefault="00BA7D10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14:paraId="078BDD7D" w14:textId="77777777" w:rsidR="00A3758D" w:rsidRPr="00BA7D10" w:rsidRDefault="00BA7D10">
      <w:pPr>
        <w:autoSpaceDE w:val="0"/>
        <w:autoSpaceDN w:val="0"/>
        <w:spacing w:before="190" w:after="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устные и письменные высказывания на заданную тему по содержанию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1BBCC693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76" w:bottom="492" w:left="1086" w:header="720" w:footer="720" w:gutter="0"/>
          <w:cols w:space="720" w:equalWidth="0">
            <w:col w:w="10038" w:space="0"/>
          </w:cols>
          <w:docGrid w:linePitch="360"/>
        </w:sectPr>
      </w:pPr>
    </w:p>
    <w:p w14:paraId="341AB7CA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000997AE" w14:textId="77777777" w:rsidR="00A3758D" w:rsidRPr="00BA7D10" w:rsidRDefault="00BA7D10">
      <w:pPr>
        <w:autoSpaceDE w:val="0"/>
        <w:autoSpaceDN w:val="0"/>
        <w:spacing w:after="0" w:line="329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справочную литературу, включая ресурсы сети Интернет (в условиях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14:paraId="0B0C92C8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14:paraId="7C67A858" w14:textId="77777777" w:rsidR="00A3758D" w:rsidRPr="00BA7D10" w:rsidRDefault="00A3758D">
      <w:pPr>
        <w:autoSpaceDE w:val="0"/>
        <w:autoSpaceDN w:val="0"/>
        <w:spacing w:after="64" w:line="220" w:lineRule="exact"/>
        <w:rPr>
          <w:lang w:val="ru-RU"/>
        </w:rPr>
      </w:pPr>
    </w:p>
    <w:p w14:paraId="2FB22D7A" w14:textId="77777777" w:rsidR="00A3758D" w:rsidRDefault="00BA7D1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7"/>
        <w:gridCol w:w="1801"/>
        <w:gridCol w:w="528"/>
        <w:gridCol w:w="1030"/>
        <w:gridCol w:w="1275"/>
        <w:gridCol w:w="710"/>
        <w:gridCol w:w="6095"/>
        <w:gridCol w:w="993"/>
        <w:gridCol w:w="1134"/>
        <w:gridCol w:w="1559"/>
        <w:gridCol w:w="142"/>
      </w:tblGrid>
      <w:tr w:rsidR="00AD5552" w:rsidRPr="00AD5552" w14:paraId="0BD1E7FC" w14:textId="77777777" w:rsidTr="00A7512E">
        <w:trPr>
          <w:gridAfter w:val="1"/>
          <w:wAfter w:w="142" w:type="dxa"/>
          <w:trHeight w:hRule="exact" w:val="387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76C2C" w14:textId="77777777" w:rsidR="00AD5552" w:rsidRDefault="00AD5552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DBF6F" w14:textId="77777777" w:rsidR="00AD5552" w:rsidRPr="00BA7D10" w:rsidRDefault="00AD5552">
            <w:pPr>
              <w:autoSpaceDE w:val="0"/>
              <w:autoSpaceDN w:val="0"/>
              <w:spacing w:before="78" w:after="0" w:line="247" w:lineRule="auto"/>
              <w:ind w:left="72" w:right="672"/>
              <w:jc w:val="both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3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8B5CAEE" w14:textId="639E288C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5E9B394E" w14:textId="2264B402" w:rsidR="00AD5552" w:rsidRPr="00AD5552" w:rsidRDefault="00AD5552" w:rsidP="00AD5552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 w:rsidRPr="00AD5552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Дата изучения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5185F" w14:textId="6A5BCB82" w:rsidR="00AD5552" w:rsidRDefault="00AD555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39203B" w14:textId="3EBB0D47" w:rsidR="00AD5552" w:rsidRPr="00BA543A" w:rsidRDefault="00AD5552" w:rsidP="00AD555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и формы контроля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72399D8" w14:textId="1AC1B79A" w:rsidR="00AD5552" w:rsidRPr="00AD5552" w:rsidRDefault="00AD5552" w:rsidP="005E1FC3">
            <w:pPr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AD5552" w:rsidRPr="00AD5552" w14:paraId="07488656" w14:textId="77777777" w:rsidTr="00A7512E">
        <w:trPr>
          <w:gridAfter w:val="1"/>
          <w:wAfter w:w="142" w:type="dxa"/>
          <w:trHeight w:val="684"/>
        </w:trPr>
        <w:tc>
          <w:tcPr>
            <w:tcW w:w="4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BD7356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FE53FB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87E53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348F" w14:textId="77777777" w:rsidR="00AD5552" w:rsidRPr="00AD5552" w:rsidRDefault="00AD5552" w:rsidP="00DB655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3F9B1E6" w14:textId="593E29C7" w:rsidR="00AD5552" w:rsidRDefault="00AD5552" w:rsidP="00AD5552">
            <w:pPr>
              <w:autoSpaceDE w:val="0"/>
              <w:autoSpaceDN w:val="0"/>
              <w:spacing w:before="78" w:after="0" w:line="245" w:lineRule="auto"/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п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ракт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ические 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работы</w:t>
            </w: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4415E9" w14:textId="16C9DD5E" w:rsidR="00AD5552" w:rsidRPr="00AD5552" w:rsidRDefault="00AD5552" w:rsidP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</w:p>
        </w:tc>
        <w:tc>
          <w:tcPr>
            <w:tcW w:w="60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44867" w14:textId="77777777" w:rsidR="00AD5552" w:rsidRPr="00AD5552" w:rsidRDefault="00AD5552">
            <w:pPr>
              <w:rPr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2A6B57" w14:textId="47BBA3AB" w:rsidR="00AD5552" w:rsidRPr="00AD5552" w:rsidRDefault="00AD5552" w:rsidP="00DB655D">
            <w:pPr>
              <w:rPr>
                <w:lang w:val="ru-RU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64ACDD" w14:textId="2175DF6B" w:rsidR="00AD5552" w:rsidRPr="00AD5552" w:rsidRDefault="00AD5552" w:rsidP="005E1FC3">
            <w:pPr>
              <w:rPr>
                <w:lang w:val="ru-RU"/>
              </w:rPr>
            </w:pPr>
          </w:p>
        </w:tc>
      </w:tr>
      <w:tr w:rsidR="00AD5552" w:rsidRPr="003A023F" w14:paraId="0898CFD5" w14:textId="77777777" w:rsidTr="00A7512E">
        <w:trPr>
          <w:trHeight w:hRule="exact" w:val="936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5926" w14:textId="77777777" w:rsidR="00AD5552" w:rsidRPr="00AD5552" w:rsidRDefault="00AD5552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9EAAF" w14:textId="77777777" w:rsidR="00AD5552" w:rsidRPr="00BA7D10" w:rsidRDefault="00AD555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D1A49" w14:textId="4C8B9A59" w:rsidR="00AD5552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2CC7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4FD8" w14:textId="1DCBE529" w:rsidR="00AD5552" w:rsidRPr="001272D9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081FE" w14:textId="35F2A720" w:rsidR="00AD5552" w:rsidRPr="001272D9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22.09; </w:t>
            </w:r>
            <w:r w:rsidR="007641F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23.09; 26.09; 29.09;</w:t>
            </w:r>
            <w:r w:rsidR="00B84CD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6.04;        7 .04; 10.04; 13.04;  14.04; 17.04; 20.04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7D3D9" w14:textId="77777777" w:rsidR="00AD5552" w:rsidRPr="003A023F" w:rsidRDefault="00AD5552" w:rsidP="00EC6E0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страницы истории родной страны — тема фольклорных и авторских произведений (не менее четырёх по выбору), объяснение пословицы «Родной свой край делами прославляй»;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Восприятие на слух поэтических и прозаических произведений, выражающих нравственно-этические понятия: любовь к Отчизне, родной земле. Например, Н. М. Языков «Мой друг! Что может быть милей…», А. Т. Твардовский «О родине большой и малой», А. В. Жигулин «О, Родина! В неярком блеске…»,  С. Д. Дрожжин «Родине». Учебный диалог: обсуждение проблемы «Понятие Родины для каждого из нас», объяснение своей позиции с приведением примеров из текстов, раскрытие смысла пословиц о Родине, соотнесение их с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прослушанными/прочитанными произведениями;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Чтение произведений о героях России  Например, С. Т. Романовский «Ледовое побоище», Н. П.</w:t>
            </w:r>
          </w:p>
          <w:p w14:paraId="3F971F39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Кончаловская  «Слово о побоище Ледовом», историческая песня «Кузьма Минин и Дмитрий Пожарский во главе ополчения», Ф. Н. Глинка «Солдатская песня» и другие произведения;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автора, наблюдение и рассматривание иллюстраций и репродукций картин (например, П. Д. Корин «Александр Невский», И. С. Глазунов «Дмитрий Донской»), соотнесение их сюжета с соответствующими фрагментами текста: озаглавливание;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защитниках Отечества, подготовка монологического высказывания, составление письменного высказывания на основе прочитанного/прослушанного текста (не менее 10 предложений);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произведений, относящихся к одной теме, но разным жанрам (рассказ,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стихотворение, народная и авторская песня);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народном подвиге в Великой Отечественной войне: Р. И. Рождественский «Если б камни могли говорить…», «Реквием», Е. А. Благинина «Папе на фронте» и др.; </w:t>
            </w:r>
          </w:p>
          <w:p w14:paraId="23959D0F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проблемного вопроса «Почему говорят, что День Победы — это „радость со слезами на глазах“?», осознание нравственно-этических понятий «поступок», «подвиг»;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чтении, соблюдение интонационного рисунка (пауз, темпа, ритма, логических ударений)в соответствии с особенностями текста для передачи эмоционального настроя произведения; Поиск и слушание песен о войне (поиск информации об авторе слов, композиторе) на контролируемых ресурсах сети Интернет;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Учить наизусть стихотворения о Родине (по выбору);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Группо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вая работа: коллективный проект</w:t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подготовка сообщения об известном человеке своего края;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цели выразительного исполнения и работы с текстом;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предвидеть их в предстоящей работе.</w:t>
            </w:r>
          </w:p>
          <w:p w14:paraId="3DB709A3" w14:textId="77777777" w:rsidR="00AD5552" w:rsidRPr="003A023F" w:rsidRDefault="00AD5552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Читать отрывки из 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ревнерусских летописей, </w:t>
            </w: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жития Сергия Радонежского. Находить в тексте летописи данные о различных исторических фактах. Сравнивать текст летописи с художественным текстом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06CAD" w14:textId="7CB20250" w:rsidR="00AD5552" w:rsidRDefault="00AD5552" w:rsidP="00E9204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1F98D1B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Контрольная работа;</w:t>
            </w:r>
          </w:p>
          <w:p w14:paraId="4DA704F2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B75A456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Практическая работа;</w:t>
            </w:r>
          </w:p>
          <w:p w14:paraId="478D4CD3" w14:textId="4671BF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Тестирование;</w:t>
            </w:r>
          </w:p>
          <w:p w14:paraId="19588EA9" w14:textId="76AC436A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Самооценка с ис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пользованием «Оценочного листа».</w:t>
            </w:r>
          </w:p>
          <w:p w14:paraId="756597C6" w14:textId="77777777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57C717A" w14:textId="77777777" w:rsidR="00AD5552" w:rsidRPr="003A023F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221A3A8D" w14:textId="77777777" w:rsidR="00AD5552" w:rsidRPr="003A023F" w:rsidRDefault="00AD5552" w:rsidP="005E1F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F5E8" w14:textId="77777777" w:rsidR="00AD5552" w:rsidRPr="003A023F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9AB872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5A2CE39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CE2E42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D173BE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520ABB" w14:textId="77777777" w:rsidR="00AD5552" w:rsidRPr="003A023F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725F14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B6767B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EC1C09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FC4675" w14:textId="77777777" w:rsidR="00AD5552" w:rsidRPr="003A023F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AD5552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27D164" w14:textId="77777777" w:rsidR="00AD5552" w:rsidRPr="003A023F" w:rsidRDefault="00AD5552" w:rsidP="00BA7D10">
            <w:pPr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Style w:val="aff8"/>
                <w:rFonts w:ascii="Times New Roman" w:eastAsia="Times New Roman" w:hAnsi="Times New Roman" w:cs="Times New Roman"/>
                <w:w w:val="97"/>
                <w:sz w:val="16"/>
                <w:lang w:val="ru-RU"/>
              </w:rPr>
              <w:t xml:space="preserve"> </w:t>
            </w:r>
            <w:hyperlink r:id="rId16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969E46F" w14:textId="1C216324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2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E6D702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567"/>
        <w:gridCol w:w="7371"/>
        <w:gridCol w:w="1418"/>
        <w:gridCol w:w="1701"/>
      </w:tblGrid>
      <w:tr w:rsidR="00AD5552" w:rsidRPr="001207EB" w14:paraId="324337CB" w14:textId="77777777" w:rsidTr="00A7512E">
        <w:trPr>
          <w:trHeight w:hRule="exact" w:val="116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95B5" w14:textId="77777777" w:rsidR="00AD5552" w:rsidRDefault="00AD555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1F29" w14:textId="77777777" w:rsidR="00AD5552" w:rsidRDefault="00AD5552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 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86300" w14:textId="789E541E" w:rsidR="00AD5552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AE1A0" w14:textId="77777777" w:rsidR="00AD5552" w:rsidRPr="00C302FE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32C14" w14:textId="77777777" w:rsidR="00AD5552" w:rsidRDefault="00AD555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D12CD" w14:textId="59F2CB8F" w:rsidR="007641F1" w:rsidRDefault="007641F1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1.09; 2.09; 5.09; 8.09; 9.09; 12.09; 15.09; 16.09; 19.09</w:t>
            </w:r>
          </w:p>
          <w:p w14:paraId="388E7CCF" w14:textId="13875884" w:rsidR="007641F1" w:rsidRPr="007641F1" w:rsidRDefault="007641F1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E831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вопросов: «Что такое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фольклор?», «Какие произведения относятся к фольклору?»,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объяснение, приведение примеров;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малых жанров фольклора, определение жанра,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ответ на вопрос «К каким жанрам относятся эти тексты?»,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аргументация своего мнения; Чтение произведений малого фольклора (по выбору): загадок,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пословиц, скороговорок, потешек, песен, небылиц, закличек,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используя интонацию, паузы, темп, ритм, логические ударения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соответствии с особенностями текста для передачи эмоционального настроя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цитаты А. С. Пушкина о пословицах «Что за золото! А что за роскошь, что за смысл, какой толк в каждой пословице нашей! », составление монологического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пословиц разных народов,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значения, установление тем, группировка пословиц на одну тему,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на восстановление текста пословиц, соотнесение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 с текстом произведения (темой и главной мыслью);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видах сказок,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народных произведениях;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осознание ценности нравственно-этических понятий для всех народов: трудолюбие, дружба, честность;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особенностями построения волшебной сказки (зачин, троекратные повторы, концовка), выделение смысловых частей сказки в соответствии с сюжетом, определение последовательности событий в произведении, поиск устойчивых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номинативного плана;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подробно;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собирателях фольклора (А. Н. Афанасьев,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И. Даль, братья Гримм), знакомство с их книгами, составление высказывания о культурной значимости художественной литературы и фольклора с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включением в собственную речь пословиц, крылатых выражений и других средств выразительности; Работа в группе (совместная деятельность): сочинение сказок (по аналогии), проведение конкурса на лучшего знатока фольклорных жанров;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собирателях фольклора, представление своего сообщения в классе; Разговор перед чтением: история возникновения былин, их особенностей (напевность, протяжность исполнения);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былин об Илье Муромце, Алёше Поповиче, Добрыне Никитиче и других богатырях, контроль восприятия произведения: ответы на вопросы по фактическому содержанию текста Например, былины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«Исцеление Ильи Муромца», «Ильины три поездочки», «Добрыня и Змей», «Вольга и Микула»;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главной мысли былинного эпоса — стремление богатырей защищать родную землю;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сюжета былины (реальность и сказочность событий), ответы на вопросы, наблюдение за особенностями языка (устаревшие слова, повторы, эпитеты, гиперболы),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устаревших слов (архаизмов), подбор к ним синонимов;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 (поисковое выборочное чтение): характеристика русского богатыря (реальность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сказочность героя);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былины от лица её героя;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работа): сравнение волшебной сказки и былины (тема, герои, наличие волшебства), оценка результатов работы группы;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творчестве В. М. Васнецова, рассматривание репродукций картин художника «Три богатыря»,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«Витязь на распутье», «Гусляры», «Баян», составление рассказа-описания (словесный портрет одного из богатырей) с использованием былинных слов и выражений; </w:t>
            </w:r>
          </w:p>
          <w:p w14:paraId="1A167539" w14:textId="77777777" w:rsidR="00AD5552" w:rsidRDefault="00AD5552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словаря устаревших слов;</w:t>
            </w:r>
          </w:p>
          <w:p w14:paraId="6A9BC1E1" w14:textId="0D4712BF" w:rsidR="00AD5552" w:rsidRPr="00BA7D10" w:rsidRDefault="00AD5552" w:rsidP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</w:t>
            </w:r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есса и результата деятельности.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AD43A" w14:textId="69C19276" w:rsidR="00AD5552" w:rsidRDefault="00AD5552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173B3FD8" w14:textId="6B253195" w:rsidR="00AD5552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Диагностическая работа;</w:t>
            </w:r>
          </w:p>
          <w:p w14:paraId="466F1021" w14:textId="421CA88C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6D8C4A09" w14:textId="77777777" w:rsidR="00AD5552" w:rsidRPr="005E1FC3" w:rsidRDefault="00AD555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13999" w14:textId="77777777" w:rsidR="00AD5552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0B8603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20FC5A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7DEBAD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C723A9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B0061B" w14:textId="77777777" w:rsidR="00AD5552" w:rsidRDefault="00AD5552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E6E904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860290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1D2C6B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3E0A79" w14:textId="77777777" w:rsidR="00AD5552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AD555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47257" w14:textId="77777777" w:rsidR="00AD5552" w:rsidRPr="00BA7D10" w:rsidRDefault="00F939F4" w:rsidP="00BA7D10">
            <w:pPr>
              <w:rPr>
                <w:lang w:val="ru-RU"/>
              </w:rPr>
            </w:pPr>
            <w:hyperlink r:id="rId27" w:history="1">
              <w:r w:rsidR="00AD5552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7C02576" w14:textId="4D86F9B2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169FAFC" w14:textId="77777777" w:rsidR="00A3758D" w:rsidRPr="00BA7D10" w:rsidRDefault="00A3758D">
      <w:pPr>
        <w:rPr>
          <w:lang w:val="ru-RU"/>
        </w:rPr>
        <w:sectPr w:rsidR="00A3758D" w:rsidRPr="00BA7D10" w:rsidSect="0075705B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CE443A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992"/>
        <w:gridCol w:w="567"/>
        <w:gridCol w:w="7371"/>
        <w:gridCol w:w="1418"/>
        <w:gridCol w:w="1701"/>
      </w:tblGrid>
      <w:tr w:rsidR="00F4389E" w:rsidRPr="00BA7D10" w14:paraId="78FECE9C" w14:textId="77777777" w:rsidTr="00A7512E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C4521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4E30C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Творчество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717F4" w14:textId="6896FD7B" w:rsidR="00F4389E" w:rsidRPr="00BA7D10" w:rsidRDefault="00CA1DA8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EC840" w14:textId="77777777" w:rsidR="00F4389E" w:rsidRPr="005E1FC3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656" w14:textId="77777777" w:rsidR="00F4389E" w:rsidRPr="00BA7D10" w:rsidRDefault="00F4389E">
            <w:pPr>
              <w:rPr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2C93" w14:textId="3128084F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30.09;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3.10;    6.10; 7.10; 10.10; 13.10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BB766" w14:textId="77777777" w:rsidR="00F4389E" w:rsidRPr="00BA7D10" w:rsidRDefault="00F4389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понимание общего настроения лирического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А. С. Пушкина(«Осень» (отрывки): «Унылая пора! Очей очарованье!</w:t>
            </w:r>
          </w:p>
          <w:p w14:paraId="5A97C681" w14:textId="77777777" w:rsidR="00F4389E" w:rsidRPr="00BA7D10" w:rsidRDefault="00F4389E" w:rsidP="001569CC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Няне…», «Туча»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(по выбору), обсуждение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описанных картин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рироды, ответ на вопрос «Какое настроение создаёт произведение? Почему?»;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сравнений, эпитетов, олицетворений, выделение в тексте слов,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использованных в прямом и переносном значении, наблюдение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 рифмой и ритмом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стихотворения, нахождение образных слови выражений, поиск значения незнакомого слова в словаре; Выразительное чтение и чтение наизусть лирических произведений с интонационным выделением знаков препинания,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орфоэпических и пунктуационных норм Чтение наизусть лирических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А. С. Пушкина(по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произведения А. С. Пушкина «Сказка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мёртвой царевне и о семи богатырях», удержание в памяти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 сказки, обсуждение сюжета;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волшебные помощники, описание чудес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сказке, анализ композиции;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использованием текста сказки.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обобщение представлений о сказках А. С. Пушкина,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725D9" w14:textId="77777777" w:rsidR="00F4389E" w:rsidRPr="005E1FC3" w:rsidRDefault="00F4389E" w:rsidP="00FB11B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2663A749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570DD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97A3D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75CCAB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399A3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DEA8A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3F97CCA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53534F7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3DAA92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C5576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B75613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6DE534" w14:textId="77777777" w:rsidR="00F4389E" w:rsidRPr="00BA7D10" w:rsidRDefault="00F939F4" w:rsidP="00BA7D10">
            <w:pPr>
              <w:rPr>
                <w:lang w:val="ru-RU"/>
              </w:rPr>
            </w:pPr>
            <w:hyperlink r:id="rId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0CF3C3B" w14:textId="77777777" w:rsidTr="00A7512E">
        <w:trPr>
          <w:trHeight w:hRule="exact" w:val="48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924E4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92029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39CDB" w14:textId="012BE9C5" w:rsidR="00F4389E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58735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857E" w14:textId="77777777" w:rsidR="00F4389E" w:rsidRPr="00A7512E" w:rsidRDefault="00F438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0A34A" w14:textId="5DDA80EA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10.11;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11.11; 14.11; </w:t>
            </w:r>
            <w:r w:rsidR="00522E9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17.11; 18.11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54012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произведений, определение жанра (басня) и автора (И. А.</w:t>
            </w:r>
          </w:p>
          <w:p w14:paraId="1727EBDA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Н. Толстой), объяснение и ответ на вопрос «К каким жанрам относятся эти тексты? 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история возникновения жанра, Эзоп — древнегреческий баснописец, его басни, рассказ о творчестве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А. Крылова;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басен: И. А. Крылов «Стрекоза и Муравей»,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«Квартет», «Кукушка и Петух», И. И. Хемницер «Стрекоза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муравей», Л. Н. Толстой «Стрекоза и муравьи» (не менее трёх по выбору), подготовка ответа на вопрос «Какое качество высмеивает автор?»;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сравнение басен (сюжет, мораль, форма, герои), заполнение таблицы;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характеристика героя (положительный или отрицательный), понимание аллегории, работа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иллюстрациями, поиск в тексте морали (поучения) и крылатых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«Басни русских баснописцев») 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обобщение представлений о баснописцах, выполнение задания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«Вспомните и назовите»;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Групповая работа: проведение конкурса на инсценирование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басен;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книг И. А. Крылова, рассматривание и чтение их, анализ библиографического аппарата книги: обложка, оглавление, предисловие, иллюстрации, составление аннотации;</w:t>
            </w:r>
          </w:p>
          <w:p w14:paraId="718FC0AA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27903" w14:textId="13110931" w:rsidR="00F4389E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2DF3BFC" w14:textId="048F6C05" w:rsidR="00F4389E" w:rsidRPr="005E1FC3" w:rsidRDefault="00F4389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D00B3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E097D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2CD6A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33F1E6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D402F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825B54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675C4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10A84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14C852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55B66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4435C3" w14:textId="77777777" w:rsidR="00F4389E" w:rsidRPr="00BA7D10" w:rsidRDefault="00F939F4" w:rsidP="00BA7D10">
            <w:pPr>
              <w:rPr>
                <w:lang w:val="ru-RU"/>
              </w:rPr>
            </w:pPr>
            <w:hyperlink r:id="rId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946545D" w14:textId="280936FE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2A1F3EB7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BB5BE8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709"/>
        <w:gridCol w:w="7229"/>
        <w:gridCol w:w="1417"/>
        <w:gridCol w:w="1560"/>
      </w:tblGrid>
      <w:tr w:rsidR="00F4389E" w:rsidRPr="00BA7D10" w14:paraId="7943CCCA" w14:textId="77777777" w:rsidTr="00A7512E">
        <w:trPr>
          <w:trHeight w:hRule="exact" w:val="38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B4F41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6761" w14:textId="2C6366AB" w:rsidR="00F4389E" w:rsidRPr="00BD50CB" w:rsidRDefault="00A1499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Творчество </w:t>
            </w:r>
            <w:r>
              <w:br/>
            </w:r>
            <w:r w:rsidR="00BD50C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М.Ю.Лермонтова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6A3E4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A4FBF" w14:textId="77777777" w:rsidR="00F4389E" w:rsidRDefault="00F4389E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4F69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23E35" w14:textId="37B12698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14.10;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17.10; 20.10;  21.10  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95FC8" w14:textId="77777777" w:rsidR="00F4389E" w:rsidRPr="00BA7D10" w:rsidRDefault="00F4389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понимание общего настроения лирического произведения, творчество М. Ю.</w:t>
            </w:r>
          </w:p>
          <w:p w14:paraId="2FEC3E0B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Лермонтова;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(не менее трёх)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 Ю. Лермонтова: «Горные вершины…», «Утёс»,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«Парус»,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«Москва, Москва! Люблю тебя как сын…» и др.;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эмоционального состояния при восприятии описанных картин природы, ответ на вопрос «Какое чувство создаёт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ритмом стихотворения, нахождение образных слов и выражений, поиск значения незнакомого слова в словаре, поиск олицетворения и метафор, определение вида строф 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  <w:p w14:paraId="1515034A" w14:textId="77777777" w:rsidR="00F4389E" w:rsidRPr="0075705B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BF8CF" w14:textId="77777777" w:rsidR="00F4389E" w:rsidRPr="005E1FC3" w:rsidRDefault="00F4389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0F9D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64E1E4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3A91DD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FAA14F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0AF4E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61BA94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3F91E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CC324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B21AA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B51D2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2C72FB" w14:textId="77777777" w:rsidR="00F4389E" w:rsidRPr="00BA7D10" w:rsidRDefault="00F939F4" w:rsidP="00BA7D10">
            <w:pPr>
              <w:rPr>
                <w:lang w:val="ru-RU"/>
              </w:rPr>
            </w:pPr>
            <w:hyperlink r:id="rId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01B1F0DD" w14:textId="77777777" w:rsidTr="00A7512E">
        <w:trPr>
          <w:trHeight w:hRule="exact" w:val="6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457C5" w14:textId="77777777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1.6.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7FA1B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2B9F9" w14:textId="05B1CEBD" w:rsidR="00F4389E" w:rsidRDefault="00CA1DA8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48F8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4806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D1ED3" w14:textId="4A1F3A25" w:rsidR="00F4389E" w:rsidRPr="00522E93" w:rsidRDefault="00522E9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22E9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9.12;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12.12; 15.12; 16.12; 19.12; 22.12; 23.12; 9.01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44F22" w14:textId="77777777" w:rsidR="00F4389E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уточнение представлений о жанре сказки, расширение знаний о том, как и почему из глубины веков дошли до нас народные сказки, первые авторы литературных сказок;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сказок. Например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Ф. Одоевский «Городок в табакерке», С. Т. Аксаков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«Аленький цветочек»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взаимосвязи между поступками героев, сравнение героев по аналогии или по контрасту, оценка поступков героев (две-три сказки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 Работа в парах: чтение диалогов по ролям; Знакомство со сказом П. П. Бажова «Серебряное копытце», выделение особенностей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народной лексики, устойчивых выражений, выделение в тексте слов, 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драматизация отрывков из сказки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для самостоятельного чтения с учётом рекомендательного списка, написание аннотации к самостоятельно прочитанному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литературе;</w:t>
            </w:r>
          </w:p>
          <w:p w14:paraId="10DC93F6" w14:textId="77777777" w:rsidR="00F4389E" w:rsidRPr="0075705B" w:rsidRDefault="00F4389E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D145B" w14:textId="2D544D7C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7924F837" w14:textId="0B367E93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34A7F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5DAF0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D0F43B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A52CC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B3A6B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B0F547B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28CDA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66206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F6448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AF7D22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603A86" w14:textId="77777777" w:rsidR="00F4389E" w:rsidRPr="00BA7D10" w:rsidRDefault="00F939F4" w:rsidP="00BA7D10">
            <w:pPr>
              <w:rPr>
                <w:lang w:val="ru-RU"/>
              </w:rPr>
            </w:pPr>
            <w:hyperlink r:id="rId7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271FB05" w14:textId="4112D9B3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9B7B328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60C2D2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029"/>
        <w:gridCol w:w="992"/>
        <w:gridCol w:w="709"/>
        <w:gridCol w:w="7229"/>
        <w:gridCol w:w="1417"/>
        <w:gridCol w:w="1701"/>
      </w:tblGrid>
      <w:tr w:rsidR="00F4389E" w:rsidRPr="00BA7D10" w14:paraId="3F9E2985" w14:textId="77777777" w:rsidTr="00A7512E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E276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791E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D7334" w14:textId="18220F29" w:rsidR="00F4389E" w:rsidRDefault="00CA1DA8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95CAC" w14:textId="51E7A23E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79581" w14:textId="77777777" w:rsidR="00F4389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F099" w14:textId="5A009B08" w:rsidR="00F4389E" w:rsidRDefault="00522E9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21.11; 24.11; 25.11; 28.11: 1.12;  2.12;  5.12;   8.12 </w:t>
            </w:r>
          </w:p>
          <w:p w14:paraId="0C3F0DAE" w14:textId="77777777" w:rsidR="00F4389E" w:rsidRPr="00522E93" w:rsidRDefault="00F4389E">
            <w:pPr>
              <w:rPr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C757F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Ф. И. Тютчева «Ещё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земли печален вид…», «Как неожиданно и ярко…», А. А.</w:t>
            </w:r>
          </w:p>
          <w:p w14:paraId="15346633" w14:textId="77777777" w:rsidR="00F4389E" w:rsidRPr="00BA7D10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«Весенний дождь», «Ба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бочка»,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«Песня», Е. А. Баратынского «Весна, весна!</w:t>
            </w:r>
          </w:p>
          <w:p w14:paraId="16417CEF" w14:textId="77777777" w:rsidR="00F4389E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воздух чист!»,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«Где сладкий шёпот…» (не менее пяти авторов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настроения;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 Упражнение в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выразительном чтении вслух и наизусть с сохранением интонационного рисунка произведения (конкурс чтецов стихотворений);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стихотворении картин;</w:t>
            </w:r>
          </w:p>
          <w:p w14:paraId="69629E76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2481E" w14:textId="77777777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6D2FDFAA" w14:textId="7C2FA43D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EBA1961" w14:textId="6159FB99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C5D7A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4AF6D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2ECC164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C3FC02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7BB07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BF07BC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988B7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2A4737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FAE8A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BC99E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67F13A" w14:textId="77777777" w:rsidR="00F4389E" w:rsidRPr="00BA7D10" w:rsidRDefault="00F939F4" w:rsidP="00BA7D10">
            <w:pPr>
              <w:rPr>
                <w:lang w:val="ru-RU"/>
              </w:rPr>
            </w:pPr>
            <w:hyperlink r:id="rId8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403006DE" w14:textId="77777777" w:rsidTr="00A7512E">
        <w:trPr>
          <w:trHeight w:hRule="exact" w:val="75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98ED" w14:textId="193A018B" w:rsidR="00F4389E" w:rsidRDefault="00F4389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68C20" w14:textId="77777777" w:rsidR="00F4389E" w:rsidRDefault="00F4389E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 Л. Н. 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5ACD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A46A3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18A2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49EBA" w14:textId="7B011C39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24.10;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27.10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A124B" w14:textId="77777777" w:rsidR="00F4389E" w:rsidRPr="00BA7D10" w:rsidRDefault="00F4389E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отрывков из произведений Л. Н. Толстого, определение жанра, объяснение и ответ на вопрос «К каким жанрам относятся эти тексты?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общее представление об эпосе (на примере рассказа), знакомство с повестью как эпическим жанром, в основе которого лежит повествование о каком-либо событии;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произведений Л. Н. Толстого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«Детство» (отрывки из повести).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темы и главной мысли произведений, определение признаков жанра (автобиографическая повесть, рассказ, басня), характеристика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героев с использованием текста.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композицией произведения: определение завязки, кульминации, развязки 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 Работа в парах: сравнение рассказов (художественный и научно-познавательный), тема, главная мысль, события, герои: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«Черепаха» и «Русак»; 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произведениях Л. Н. Толстого;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Дифференцированная работа: составление устного или письменного высказывания (не менее 10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предложений) на тему «Моё любимое произведение Л. Н. Толстого»;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и представление книг на тему «Произведения Л. Н. Толстого», составление списка произведений Л.</w:t>
            </w:r>
          </w:p>
          <w:p w14:paraId="082CC774" w14:textId="77777777" w:rsidR="00F4389E" w:rsidRPr="001207EB" w:rsidRDefault="00F4389E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 Толстого;</w:t>
            </w:r>
          </w:p>
          <w:p w14:paraId="38EC5873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A0D2A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42A7F8D9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26896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730E79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nearpod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FEF27A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plickers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A906D6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genial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ly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783BC0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zipgrade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8FFE8" w14:textId="77777777" w:rsidR="00F4389E" w:rsidRPr="001207EB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umaigra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9E21E0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8669DD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liveworksheets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814CF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udoba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314A6" w14:textId="77777777" w:rsidR="00F4389E" w:rsidRPr="001207EB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learningapps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F4389E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61C2123" w14:textId="77777777" w:rsidR="00F4389E" w:rsidRDefault="00F939F4" w:rsidP="00BA7D10">
            <w:hyperlink r:id="rId9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D84539C" w14:textId="77777777" w:rsidR="00A3758D" w:rsidRDefault="00A3758D">
      <w:pPr>
        <w:autoSpaceDE w:val="0"/>
        <w:autoSpaceDN w:val="0"/>
        <w:spacing w:after="0" w:line="14" w:lineRule="exact"/>
      </w:pPr>
    </w:p>
    <w:p w14:paraId="28883CCC" w14:textId="77777777" w:rsidR="00A3758D" w:rsidRDefault="00A3758D">
      <w:pPr>
        <w:sectPr w:rsidR="00A3758D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D912FA2" w14:textId="77777777" w:rsidR="00A3758D" w:rsidRDefault="00A3758D">
      <w:pPr>
        <w:autoSpaceDE w:val="0"/>
        <w:autoSpaceDN w:val="0"/>
        <w:spacing w:after="66" w:line="220" w:lineRule="exact"/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708"/>
        <w:gridCol w:w="6946"/>
        <w:gridCol w:w="1418"/>
        <w:gridCol w:w="1701"/>
      </w:tblGrid>
      <w:tr w:rsidR="00F4389E" w:rsidRPr="00BA7D10" w14:paraId="1186306A" w14:textId="77777777" w:rsidTr="005737EB">
        <w:trPr>
          <w:trHeight w:hRule="exact" w:val="65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D254F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CF7CD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B64D7" w14:textId="54F88275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85F21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0ACF" w14:textId="77777777" w:rsidR="00F4389E" w:rsidRPr="00A42F19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6325A" w14:textId="761300D3" w:rsidR="00F4389E" w:rsidRPr="00A42F19" w:rsidRDefault="005737E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12.01; 13.01; 16.01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69DD5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 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И А Бунина «Гаснет вечер, даль синеет…», «Ещё и холоден и сыр…», А. А.</w:t>
            </w:r>
          </w:p>
          <w:p w14:paraId="1FD1D257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«Рождество», К. Д. Бальмонта «К зиме», М. И. Цветаевой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«Наши царства».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настроения,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поэтических выражений и обоснование выбора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стихотворений); </w:t>
            </w:r>
          </w:p>
          <w:p w14:paraId="4F7F24E7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стихотворении картин;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сочинения-описания (после предварительной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подготовки) на тему «Картины родной природы в изображении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художников»;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«Картины природы в произведениях поэтов 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Х—ХХ веков», написание краткого отзыва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самостоятельно прочитанном произведении по заданному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образцу;</w:t>
            </w:r>
          </w:p>
          <w:p w14:paraId="5BB78ED4" w14:textId="77777777" w:rsidR="00F4389E" w:rsidRDefault="00F4389E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  <w:p w14:paraId="2BEF3DD9" w14:textId="77777777" w:rsidR="00F4389E" w:rsidRPr="00BA7D10" w:rsidRDefault="00F4389E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77B7" w14:textId="77777777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  <w:r w:rsidR="00CA1DA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</w:t>
            </w:r>
          </w:p>
          <w:p w14:paraId="29224233" w14:textId="4CE40DBB" w:rsidR="00CA1DA8" w:rsidRPr="00B52C94" w:rsidRDefault="00CA1DA8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  <w:p w14:paraId="56115EB4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736AF435" w14:textId="77777777" w:rsidR="00F4389E" w:rsidRPr="00B52C94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786C5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6A149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5140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FE910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80ED22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BA1BBE6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23F3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2F366F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480F13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772213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2E208" w14:textId="77777777" w:rsidR="00F4389E" w:rsidRPr="00BA7D10" w:rsidRDefault="00F939F4" w:rsidP="00BA7D10">
            <w:pPr>
              <w:rPr>
                <w:lang w:val="ru-RU"/>
              </w:rPr>
            </w:pPr>
            <w:hyperlink r:id="rId10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7361680" w14:textId="77777777" w:rsidTr="005737EB">
        <w:trPr>
          <w:trHeight w:hRule="exact" w:val="6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C0E60" w14:textId="22525DC5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1.10.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057BC" w14:textId="77777777" w:rsidR="00F4389E" w:rsidRPr="00BA7D10" w:rsidRDefault="00F4389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 и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29F7E" w14:textId="6E4E7E12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D503B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2608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BCEC2" w14:textId="32BA0356" w:rsidR="00F4389E" w:rsidRPr="00C302FE" w:rsidRDefault="00B84CD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6.03; 89.03; 10.03; 13.03; 16.03; 17.03; 20.03; 23.03; 24.03; 3.04</w:t>
            </w:r>
          </w:p>
          <w:p w14:paraId="3C17D4D3" w14:textId="77777777" w:rsidR="00F4389E" w:rsidRDefault="00F4389E"/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C6F4D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вопрос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 какой вопрос хочу получить ответ?»;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животных: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П. Астафьев «Стрижонок Скрип».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темы и главной мысли произведений, определение признаков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</w:p>
          <w:p w14:paraId="0456D636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 от лица героя с изменением лица рассказчика;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Составление высказывания-рассуждения (устно и письменно) на тему «Почему надо беречь природу?» (не менее 10 предложений); </w:t>
            </w:r>
          </w:p>
          <w:p w14:paraId="12648533" w14:textId="77777777" w:rsidR="00F4389E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(тема дружбы человека и животного), рассказ о любимой книге на эту тему;</w:t>
            </w:r>
          </w:p>
          <w:p w14:paraId="3556B61E" w14:textId="77777777" w:rsidR="00F4389E" w:rsidRPr="0075705B" w:rsidRDefault="00F4389E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56667" w14:textId="167D390D" w:rsidR="00F4389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30865E87" w14:textId="3822C667" w:rsidR="00F4389E" w:rsidRPr="00B07E25" w:rsidRDefault="00CA1DA8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5241B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A6E917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48E39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4EB46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A8F0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FFE0B0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FAC4A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57B0E3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929A324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64A28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BAF42C" w14:textId="77777777" w:rsidR="00F4389E" w:rsidRPr="00BA7D10" w:rsidRDefault="00F939F4" w:rsidP="00BA7D10">
            <w:pPr>
              <w:rPr>
                <w:lang w:val="ru-RU"/>
              </w:rPr>
            </w:pPr>
            <w:hyperlink r:id="rId11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109F029" w14:textId="76B4865A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554F2F8F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2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E0528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917"/>
        <w:gridCol w:w="709"/>
        <w:gridCol w:w="7087"/>
        <w:gridCol w:w="1418"/>
        <w:gridCol w:w="1842"/>
      </w:tblGrid>
      <w:tr w:rsidR="00F4389E" w:rsidRPr="00BA7D10" w14:paraId="7CEE001C" w14:textId="77777777" w:rsidTr="00A7512E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B9749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7780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5B3E" w14:textId="2D9D5415" w:rsidR="00F4389E" w:rsidRPr="00E061AC" w:rsidRDefault="008E7EC1" w:rsidP="00E061AC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92906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3662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79A4E" w14:textId="275A47FA" w:rsidR="00F4389E" w:rsidRPr="00A7512E" w:rsidRDefault="00A7512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7512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28.10;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7.11; </w:t>
            </w:r>
            <w:r w:rsidR="00B84CD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10.02; 13.02; 16.02; 17.02; 20.02; 27.02; 2.03;   3.03; 21.04; 24.04; 27.04; 28.04; 4.05;    5.05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774FA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получить ответ, читая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разное время: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П. Чехов «Мальчики»,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 «Как я ловил человечков», К. Г. Паустовский «Корзина с еловыми шишками»(не менее трёх авторов);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М.Зощенко «Елка»; ((научно-фантастические рассказы) Е.Велтистов «Приключения Электроника»; К.Булычев «Путешествие Алисы».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</w:p>
          <w:p w14:paraId="739FA86F" w14:textId="77777777" w:rsidR="00F4389E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 Проверка и оценка своей работы по предложенным критериям; Работа в группе: выбор книги по теме «О детях», представление самостоятельно прочитанного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и выбранной книги с использованием аппарата издания (обложка, оглавление, аннотация, предисловие, иллюстрации, сноски, примечания);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рассказа-рассуждения о любимой книге о детях;</w:t>
            </w:r>
          </w:p>
          <w:p w14:paraId="4F0D8FDA" w14:textId="77777777" w:rsidR="00F4389E" w:rsidRPr="00BA7D10" w:rsidRDefault="00F4389E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5BAAB" w14:textId="09C4F8D5" w:rsidR="00F4389E" w:rsidRDefault="00F4389E" w:rsidP="00B07E2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4B7BA57D" w14:textId="26A1018B" w:rsidR="00F4389E" w:rsidRPr="00B52C94" w:rsidRDefault="00CA1DA8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  <w:p w14:paraId="4816E9F1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9A8C2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6BDBAB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D6E3A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7E8177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D8367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AE936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5AA3C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49C15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E8AFB5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D96FE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A5EFD1" w14:textId="77777777" w:rsidR="00F4389E" w:rsidRPr="00BA7D10" w:rsidRDefault="00F939F4" w:rsidP="00BA7D10">
            <w:pPr>
              <w:rPr>
                <w:lang w:val="ru-RU"/>
              </w:rPr>
            </w:pPr>
            <w:hyperlink r:id="rId12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2B5A9405" w14:textId="77777777" w:rsidTr="00A7512E">
        <w:trPr>
          <w:trHeight w:hRule="exact" w:val="5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348C" w14:textId="618892B0" w:rsidR="00F4389E" w:rsidRDefault="00F4389E" w:rsidP="00B52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7BACC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Пьеса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F915" w14:textId="77777777" w:rsidR="00F4389E" w:rsidRDefault="00F4389E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14D5A" w14:textId="77777777" w:rsidR="00F4389E" w:rsidRDefault="00F4389E" w:rsidP="00B52C94"/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4F7B" w14:textId="77777777" w:rsidR="00F4389E" w:rsidRDefault="00F4389E" w:rsidP="00B52C94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174C6" w14:textId="49F7763A" w:rsidR="00F4389E" w:rsidRPr="005737EB" w:rsidRDefault="005737EB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737E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19.01;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20.01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9AC2A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пьес. Например, С. Я. Маршак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«Двенадцать месяцев», Е. Л. Шварц «Красная Шапочка» (одна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понятиях: пьеса, действие, персонажи, диалог, ремарка, реплика;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анализ действующих лиц, обсуждение проблемы: является ли автор пьесы действующим лицом, ответ 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«Почему в тексте приводятся авторские замечания(ремарки), каково 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анализ и обсуждение драматического произведения (пьесы) и эпического (сказки) —определение сходства и различий, диалог как текст пьесы, возможность постановки на театральной сцене; Чтение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 (совместная деятельность): 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 к инсценированию эпизода; </w:t>
            </w:r>
          </w:p>
          <w:p w14:paraId="182EB81A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53598633" w14:textId="77777777" w:rsidR="00F4389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театр (при наличии условий) и просмотр детского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создание (рисование) афиши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спектакля;</w:t>
            </w:r>
          </w:p>
          <w:p w14:paraId="2C7E3AAE" w14:textId="77777777" w:rsidR="00F4389E" w:rsidRPr="00BA7D10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DEB20" w14:textId="77777777" w:rsidR="00F4389E" w:rsidRPr="000370CE" w:rsidRDefault="00F4389E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Текущий контроль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1C9CC" w14:textId="77777777" w:rsidR="00F4389E" w:rsidRDefault="0035457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B7602B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1146C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A93745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0BA2935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CBB99C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9C6A1F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9FCF93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EB099A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9DC3290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8C7B14" w14:textId="77777777" w:rsidR="00F4389E" w:rsidRPr="00BA7D10" w:rsidRDefault="00F939F4" w:rsidP="00B52C94">
            <w:pPr>
              <w:rPr>
                <w:lang w:val="ru-RU"/>
              </w:rPr>
            </w:pPr>
            <w:hyperlink r:id="rId13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CED50EB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7461DB0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EDCC5D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87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134"/>
        <w:gridCol w:w="709"/>
        <w:gridCol w:w="7229"/>
        <w:gridCol w:w="1417"/>
        <w:gridCol w:w="1701"/>
      </w:tblGrid>
      <w:tr w:rsidR="00F4389E" w:rsidRPr="00BA7D10" w14:paraId="68A067E5" w14:textId="77777777" w:rsidTr="005737EB">
        <w:trPr>
          <w:trHeight w:hRule="exact" w:val="55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60D6A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D5820" w14:textId="77777777" w:rsidR="00F4389E" w:rsidRDefault="00F4389E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Юмористические произведения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A9B71" w14:textId="325FA930" w:rsidR="00F4389E" w:rsidRDefault="008E7EC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A1365" w14:textId="77777777" w:rsidR="00F4389E" w:rsidRPr="00C302FE" w:rsidRDefault="00F4389E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85CA" w14:textId="77777777" w:rsidR="00F4389E" w:rsidRDefault="00F4389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6DF42" w14:textId="4312A077" w:rsidR="00F4389E" w:rsidRPr="005737EB" w:rsidRDefault="005737E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5737E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23.01;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26.01; 27.01; 30.01; 2.02;   3.02;  6.02;   9.02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FD173" w14:textId="77777777" w:rsidR="00F4389E" w:rsidRDefault="00F4389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проблемного вопроса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«Какой текст является юмористическим?»; Слушание и чтение художественных произведений, оценка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юмористического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произведения, ответ на вопрос «Какое чувство вызывает сюжет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рассказа? Почему?»; Рассказы В. Ю. Драгунского «Главные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реки», В. В. Голявкина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«Никакой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горчицы я не ел», «Не надо врать», Н.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(не менее двух произведений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</w:p>
          <w:p w14:paraId="09E306E4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658C11B2" w14:textId="77777777" w:rsidR="00F4389E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рассказа;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сформированности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Литературная викторина по произведениям Н. Н. Носова, В. Ю. Драгунского;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записей (аудио) юмористических произведений, просмотр фильмов;</w:t>
            </w:r>
          </w:p>
          <w:p w14:paraId="498FD4B2" w14:textId="77777777" w:rsidR="00F4389E" w:rsidRPr="004B544F" w:rsidRDefault="00F4389E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943F" w14:textId="739C6BBD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7546F7B8" w14:textId="52DE171D" w:rsidR="00F4389E" w:rsidRPr="00B07E25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Письменный опрос..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A4EF2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D3728E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DE86D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E84E2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B4321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71B005D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1E9AC2D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7F23A0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66C79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C0C0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66AA4E" w14:textId="77777777" w:rsidR="00F4389E" w:rsidRPr="00BA7D10" w:rsidRDefault="00F939F4" w:rsidP="00BA7D10">
            <w:pPr>
              <w:rPr>
                <w:lang w:val="ru-RU"/>
              </w:rPr>
            </w:pPr>
            <w:hyperlink r:id="rId14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:rsidRPr="00BA7D10" w14:paraId="18500391" w14:textId="77777777" w:rsidTr="005737EB">
        <w:trPr>
          <w:trHeight w:hRule="exact" w:val="66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EBC2B" w14:textId="784819EC" w:rsidR="00F4389E" w:rsidRDefault="00F4389E" w:rsidP="00B52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5A0C0" w14:textId="77777777" w:rsidR="00F4389E" w:rsidRDefault="00F4389E" w:rsidP="00B52C94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Зарубежная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4CB94" w14:textId="0C4F5737" w:rsidR="00F4389E" w:rsidRDefault="008E7EC1" w:rsidP="00B52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2C0E8" w14:textId="77777777" w:rsidR="00F4389E" w:rsidRPr="00C302FE" w:rsidRDefault="00F4389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4EC4" w14:textId="77777777" w:rsidR="00F4389E" w:rsidRDefault="00F4389E" w:rsidP="00B52C94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83CF" w14:textId="5FDA8E73" w:rsidR="00F4389E" w:rsidRPr="00BE498F" w:rsidRDefault="00BE498F" w:rsidP="00BE498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E498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8.05;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11.05; 12.05; 15.05; 18.05; 19.05; 22.05; 25.05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7C08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установление цели чтения, ответ на вопрос «На какой вопрос хочу получить ответ, читая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литературных сказок зарубежных писателей (по выбору): братья Гримм «Белоснежка и семь гномов», Ш. Перро «Спящая красавица», Х.-К. Андерсен «Дикие лебеди», «Русалочка»;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приключенческой литературы: Дж. Свифт «Путешествие Гулливера» (отрывки), Марк Твен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«Приключения Тома Сойера» (отрывки); </w:t>
            </w:r>
          </w:p>
          <w:p w14:paraId="38B324F6" w14:textId="77777777" w:rsidR="00F4389E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зарубежных писателях: Дж. Свифт, Марк Твен, Л. Кэрролл, представление своего сообщения в классе, составление выставки книг зарубежных сказок, книг о животных;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4B9DB3FA" w14:textId="77777777" w:rsidR="00F4389E" w:rsidRPr="00BA7D10" w:rsidRDefault="00F4389E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E6A03" w14:textId="3CB70580" w:rsidR="00F4389E" w:rsidRDefault="00F4389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контроль:</w:t>
            </w:r>
          </w:p>
          <w:p w14:paraId="50060062" w14:textId="2EC7F255" w:rsidR="00F4389E" w:rsidRPr="00B07E25" w:rsidRDefault="00CA1DA8" w:rsidP="007C3FCF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97CDB" w14:textId="77777777" w:rsidR="00F4389E" w:rsidRDefault="0035457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479B73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365F8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0B90BF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BCA4F5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114655" w14:textId="77777777" w:rsidR="00F4389E" w:rsidRDefault="00F4389E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5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C42A7B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5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E976A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3721C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DD6347" w14:textId="77777777" w:rsidR="00F4389E" w:rsidRDefault="00F939F4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368317" w14:textId="77777777" w:rsidR="00F4389E" w:rsidRPr="00BA7D10" w:rsidRDefault="00F939F4" w:rsidP="00B52C94">
            <w:pPr>
              <w:rPr>
                <w:lang w:val="ru-RU"/>
              </w:rPr>
            </w:pPr>
            <w:hyperlink r:id="rId15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0A58F0B" w14:textId="49EC8650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A6D69C4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7F7D10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059"/>
        <w:gridCol w:w="708"/>
        <w:gridCol w:w="7088"/>
        <w:gridCol w:w="1417"/>
        <w:gridCol w:w="1560"/>
      </w:tblGrid>
      <w:tr w:rsidR="00F4389E" w:rsidRPr="00BA7D10" w14:paraId="46ADD395" w14:textId="77777777" w:rsidTr="00BE498F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DA833" w14:textId="77777777" w:rsidR="00F4389E" w:rsidRDefault="00F4389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AA11D" w14:textId="77777777" w:rsidR="00F4389E" w:rsidRPr="00BA7D10" w:rsidRDefault="00F4389E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3C7A7" w14:textId="77777777" w:rsidR="00F4389E" w:rsidRDefault="00F4389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F1DA5" w14:textId="77777777" w:rsidR="00F4389E" w:rsidRDefault="00F4389E"/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17A0" w14:textId="77777777" w:rsidR="00F4389E" w:rsidRDefault="00F4389E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123D4" w14:textId="0C45163D" w:rsidR="00F4389E" w:rsidRPr="00BE498F" w:rsidRDefault="00BE498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E498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26.05;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29.05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2A2C" w14:textId="77777777" w:rsidR="00F4389E" w:rsidRPr="00BA7D10" w:rsidRDefault="00F4389E" w:rsidP="00B52C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школьную или ближайшую детскую библиотеку: тема экскурсии «Зачем нужны книги»; Чтение очерков С. Я. Маршака «Книга — ваш друг и учитель», В. П. Бороздина «Первый в космосе», И. С.</w:t>
            </w:r>
          </w:p>
          <w:p w14:paraId="1356AFA1" w14:textId="77777777" w:rsidR="00F4389E" w:rsidRDefault="00F4389E" w:rsidP="00BA543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Соколова-Микитова «Родина», Н. С. Шер «Картины-сказки»;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«чтение» информации, представленной в схематическом виде, заполнение схемы;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информации в справочной литературе, работа с различными периодическими изданиями: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газетами и журналами для детей;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оформление дневника летнего чтения;</w:t>
            </w:r>
          </w:p>
          <w:p w14:paraId="7F9C7E90" w14:textId="77777777" w:rsidR="00F4389E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</w:p>
          <w:p w14:paraId="31B05AAA" w14:textId="77777777" w:rsidR="00F4389E" w:rsidRPr="00BA7D10" w:rsidRDefault="00F4389E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30B71" w14:textId="77777777" w:rsidR="00F4389E" w:rsidRPr="00B52C94" w:rsidRDefault="00F4389E" w:rsidP="00B52C94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контроль.</w:t>
            </w:r>
          </w:p>
          <w:p w14:paraId="052AC62C" w14:textId="77777777" w:rsidR="00F4389E" w:rsidRPr="00BA7D10" w:rsidRDefault="00F4389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12A79" w14:textId="77777777" w:rsidR="00F4389E" w:rsidRDefault="0035457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C74F6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1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3E0E65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2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BAE25A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3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8A703C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4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A00956C" w14:textId="77777777" w:rsidR="00F4389E" w:rsidRDefault="00F4389E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6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71321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6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9B7EBD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7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59DF18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8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2D06BAB" w14:textId="77777777" w:rsidR="00F4389E" w:rsidRDefault="00F939F4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9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F4389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F51B2" w14:textId="77777777" w:rsidR="00F4389E" w:rsidRPr="00BA7D10" w:rsidRDefault="00F939F4" w:rsidP="00BA7D10">
            <w:pPr>
              <w:rPr>
                <w:lang w:val="ru-RU"/>
              </w:rPr>
            </w:pPr>
            <w:hyperlink r:id="rId170" w:history="1">
              <w:r w:rsidR="00F4389E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F4389E" w14:paraId="7A5FE82A" w14:textId="77777777" w:rsidTr="00AF1FC3">
        <w:trPr>
          <w:trHeight w:hRule="exact" w:val="348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AE4A2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1D033" w14:textId="77777777" w:rsidR="00F4389E" w:rsidRDefault="00F4389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9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1AF4" w14:textId="32FB37E2" w:rsidR="00F4389E" w:rsidRDefault="00F4389E"/>
        </w:tc>
      </w:tr>
      <w:tr w:rsidR="000B344F" w14:paraId="20214718" w14:textId="77777777" w:rsidTr="00AF1FC3">
        <w:trPr>
          <w:trHeight w:hRule="exact" w:val="520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A982E" w14:textId="77777777" w:rsidR="000B344F" w:rsidRPr="00BA7D10" w:rsidRDefault="000B34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CFF8B" w14:textId="4F35AE20" w:rsidR="000B344F" w:rsidRPr="0035457C" w:rsidRDefault="0035457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5457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44161" w14:textId="3B427C6F" w:rsidR="000B344F" w:rsidRDefault="000B34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668D" w14:textId="73FDBC0A" w:rsidR="000B344F" w:rsidRDefault="000B344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8CCB0" w14:textId="77777777" w:rsidR="000B344F" w:rsidRDefault="000B344F"/>
        </w:tc>
      </w:tr>
    </w:tbl>
    <w:p w14:paraId="37B11E50" w14:textId="77777777" w:rsidR="00A3758D" w:rsidRDefault="00A3758D">
      <w:pPr>
        <w:autoSpaceDE w:val="0"/>
        <w:autoSpaceDN w:val="0"/>
        <w:spacing w:after="0" w:line="14" w:lineRule="exact"/>
      </w:pPr>
    </w:p>
    <w:p w14:paraId="20E4BE8D" w14:textId="77777777" w:rsidR="00A3758D" w:rsidRDefault="00A3758D">
      <w:pPr>
        <w:sectPr w:rsidR="00A3758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26EF8C0" w14:textId="77777777" w:rsidR="00A3758D" w:rsidRDefault="00A3758D">
      <w:pPr>
        <w:autoSpaceDE w:val="0"/>
        <w:autoSpaceDN w:val="0"/>
        <w:spacing w:after="78" w:line="220" w:lineRule="exact"/>
      </w:pPr>
    </w:p>
    <w:p w14:paraId="764982D6" w14:textId="77777777" w:rsidR="00A3758D" w:rsidRDefault="00BA7D1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5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993"/>
        <w:gridCol w:w="2550"/>
        <w:gridCol w:w="569"/>
        <w:gridCol w:w="1417"/>
        <w:gridCol w:w="1276"/>
        <w:gridCol w:w="1559"/>
        <w:gridCol w:w="992"/>
        <w:gridCol w:w="1701"/>
      </w:tblGrid>
      <w:tr w:rsidR="00A3758D" w14:paraId="5762A71B" w14:textId="77777777" w:rsidTr="000B344F">
        <w:trPr>
          <w:trHeight w:hRule="exact" w:val="4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D4892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6117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9930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AF466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EBA01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commentRangeStart w:id="1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commentRangeEnd w:id="1"/>
            <w:r w:rsidR="00B07E25">
              <w:rPr>
                <w:rStyle w:val="affb"/>
              </w:rPr>
              <w:commentReference w:id="1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commentRangeStart w:id="2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формы </w:t>
            </w:r>
            <w:commentRangeEnd w:id="2"/>
            <w:r w:rsidR="00517DB9">
              <w:rPr>
                <w:rStyle w:val="affb"/>
              </w:rPr>
              <w:commentReference w:id="2"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</w:p>
        </w:tc>
      </w:tr>
      <w:tr w:rsidR="009F5CFA" w14:paraId="6DC0D6E2" w14:textId="77777777" w:rsidTr="000B344F">
        <w:trPr>
          <w:trHeight w:hRule="exact" w:val="147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A2A0" w14:textId="77777777" w:rsidR="009F5CFA" w:rsidRDefault="009F5CFA"/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E2EF" w14:textId="77777777" w:rsidR="009F5CFA" w:rsidRDefault="009F5CFA"/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6F31E" w14:textId="77777777" w:rsidR="009F5CFA" w:rsidRPr="007134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9AF53" w14:textId="77777777" w:rsidR="009F5CFA" w:rsidRPr="00713459" w:rsidRDefault="009F5CF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97CC83" w14:textId="77777777" w:rsidR="009F5CFA" w:rsidRPr="00713459" w:rsidRDefault="00713459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пров.работы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8D6A65" w14:textId="77777777" w:rsidR="009F5CFA" w:rsidRPr="00713459" w:rsidRDefault="00713459" w:rsidP="009F5CFA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</w:t>
            </w:r>
            <w:r w:rsidR="009F5CFA" w:rsidRPr="007134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965C" w14:textId="77777777" w:rsidR="009F5CFA" w:rsidRDefault="009F5CFA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0FF3" w14:textId="77777777" w:rsidR="009F5CFA" w:rsidRDefault="009F5CFA"/>
        </w:tc>
      </w:tr>
      <w:tr w:rsidR="00185960" w:rsidRPr="00F939F4" w14:paraId="52EC8838" w14:textId="77777777" w:rsidTr="00082D16">
        <w:trPr>
          <w:trHeight w:hRule="exact" w:val="982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22FD" w14:textId="32BE316F" w:rsidR="00185960" w:rsidRPr="00082D16" w:rsidRDefault="00185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</w:t>
            </w:r>
            <w:r w:rsid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 «Былины» относи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«Летописи. Былины. Жития».</w:t>
            </w:r>
          </w:p>
          <w:p w14:paraId="7FBB63B1" w14:textId="4F20D78F" w:rsidR="00185960" w:rsidRPr="00185960" w:rsidRDefault="00082D16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D0D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тематическом планировании  относи</w:t>
            </w:r>
            <w:r w:rsidR="00185960"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«Фольклор (устное народно творчество)»</w:t>
            </w:r>
          </w:p>
        </w:tc>
      </w:tr>
      <w:tr w:rsidR="009F5CFA" w:rsidRPr="00633F7E" w14:paraId="08C517AC" w14:textId="77777777" w:rsidTr="00082D16">
        <w:trPr>
          <w:trHeight w:hRule="exact" w:val="20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94D0" w14:textId="77777777" w:rsidR="009F5CFA" w:rsidRPr="00185960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18596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D2F8C2" w14:textId="77777777" w:rsidR="00B66009" w:rsidRPr="00974E9C" w:rsidRDefault="00633F7E" w:rsidP="00B66009">
            <w:pPr>
              <w:shd w:val="clear" w:color="auto" w:fill="FFFFFF" w:themeFill="background1"/>
              <w:rPr>
                <w:lang w:val="ru-RU"/>
              </w:rPr>
            </w:pPr>
            <w:r w:rsidRPr="000900F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Знакомство с учебником по литературному чтению.</w:t>
            </w:r>
            <w:r w:rsidRPr="000900F7">
              <w:rPr>
                <w:lang w:val="ru-RU"/>
              </w:rPr>
              <w:t xml:space="preserve"> </w:t>
            </w:r>
            <w:r w:rsidR="00B660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 w:rsid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5EC0074D" w14:textId="7F42480C" w:rsidR="004B176A" w:rsidRPr="004B176A" w:rsidRDefault="004B176A" w:rsidP="00633F7E">
            <w:pPr>
              <w:shd w:val="clear" w:color="auto" w:fill="FFFFFF" w:themeFill="background1"/>
              <w:rPr>
                <w:lang w:val="ru-RU"/>
              </w:rPr>
            </w:pPr>
          </w:p>
          <w:p w14:paraId="730E4EBC" w14:textId="77777777" w:rsidR="00540D13" w:rsidRDefault="00540D13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06EF7BAF" w14:textId="77777777" w:rsidR="006C280C" w:rsidRDefault="00540D13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2C68A5F1" w14:textId="77777777" w:rsidR="009F5CFA" w:rsidRPr="006C280C" w:rsidRDefault="006C280C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5B2DF53" w14:textId="77777777" w:rsidR="009F5CFA" w:rsidRPr="00C645B6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A2E45A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2CA9E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3FD0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E78B0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8E9E7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22766" w14:textId="04F08353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E3DCA" w14:textId="76041C10" w:rsidR="007E474A" w:rsidRPr="009E12AD" w:rsidRDefault="007E474A" w:rsidP="00F903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4B176A" w:rsidRPr="00633F7E" w14:paraId="58515B04" w14:textId="77777777" w:rsidTr="00082D16">
        <w:trPr>
          <w:trHeight w:hRule="exact" w:val="19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DF061" w14:textId="4547FCAE" w:rsidR="004B176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0B91E0" w14:textId="04A66C8C" w:rsidR="004B176A" w:rsidRPr="000900F7" w:rsidRDefault="004B176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Фольклор как народная духовная культура.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Герой былины — защитник страны. </w:t>
            </w:r>
            <w:r w:rsidRPr="001F298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Поэтический текст былины «Ильины три поездочки».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Сказочный характер былины.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83A01" w14:textId="2FF1184E" w:rsidR="004B176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62D54" w14:textId="77777777" w:rsidR="004B176A" w:rsidRDefault="004B176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05B7BF" w14:textId="77777777" w:rsidR="004B176A" w:rsidRDefault="004B176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66F81E" w14:textId="77777777" w:rsidR="004B176A" w:rsidRDefault="004B176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9A004" w14:textId="19EABE4D" w:rsidR="004B176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CA2E1" w14:textId="373B38F0" w:rsidR="004B176A" w:rsidRDefault="00E25FAB" w:rsidP="00F9037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1F298A" w:rsidRPr="009033A5" w14:paraId="5EA1E073" w14:textId="77777777" w:rsidTr="009033A5">
        <w:trPr>
          <w:trHeight w:hRule="exact" w:val="25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FC00F" w14:textId="75B56F75" w:rsidR="001F298A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77E9C6" w14:textId="69274398" w:rsidR="001F298A" w:rsidRPr="009033A5" w:rsidRDefault="009033A5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Прозаический текст былины в пересказе Н. Карнауховой. Сравнение поэтического и прозаического текстов.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Образы русских богатырей: Ильи Муромца, 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лёши Поповича, Добрыни Никитича. </w:t>
            </w:r>
            <w:r w:rsidRPr="009033A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0212D" w14:textId="498289E6" w:rsidR="001F298A" w:rsidRPr="009033A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A9CC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1FA0B1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649F3D" w14:textId="77777777" w:rsidR="001F298A" w:rsidRPr="009033A5" w:rsidRDefault="001F298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DA115" w14:textId="5D935DD2" w:rsidR="001F298A" w:rsidRPr="009033A5" w:rsidRDefault="004A0B7F">
            <w:pPr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965C3" w14:textId="4E852D87" w:rsidR="001F298A" w:rsidRDefault="00E25FAB" w:rsidP="00F9037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9F5CFA" w:rsidRPr="00633F7E" w14:paraId="2957EAD9" w14:textId="77777777" w:rsidTr="000B344F">
        <w:trPr>
          <w:trHeight w:hRule="exact" w:val="22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9D830" w14:textId="2A2D3F3A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7647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3"/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Представление о многообразии видов фольклора: словесный, музыкальный, обрядовый (календарный). </w:t>
            </w:r>
            <w:commentRangeEnd w:id="3"/>
            <w:r w:rsidR="000B344F">
              <w:rPr>
                <w:rStyle w:val="affb"/>
              </w:rPr>
              <w:commentReference w:id="3"/>
            </w:r>
          </w:p>
          <w:p w14:paraId="7FB645A1" w14:textId="77777777" w:rsidR="00633F7E" w:rsidRPr="003A023F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0E9A3C55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E0952AF" w14:textId="77777777" w:rsidR="009F5CFA" w:rsidRPr="007A1361" w:rsidRDefault="006C280C" w:rsidP="006C280C">
            <w:pPr>
              <w:shd w:val="clear" w:color="auto" w:fill="FFFFFF" w:themeFill="background1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7A136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5DA3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062BE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58DDCD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1E5F5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F8B72" w14:textId="798336EC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BF12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1356B07" w14:textId="46D2EB5C" w:rsidR="009F5CFA" w:rsidRPr="009E12AD" w:rsidRDefault="009F5CFA" w:rsidP="00F90370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291AC4E" w14:textId="77777777" w:rsidTr="000B344F">
        <w:trPr>
          <w:trHeight w:hRule="exact" w:val="19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951B0" w14:textId="297181DD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F9206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4"/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Обобщение представлений о малых жанрах фольклора</w:t>
            </w:r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(загадки, пословицы, скороговорки, потешки, песни, небылицы, заклички)</w:t>
            </w: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  <w:commentRangeEnd w:id="4"/>
            <w:r w:rsidR="000B344F">
              <w:rPr>
                <w:rStyle w:val="affb"/>
              </w:rPr>
              <w:commentReference w:id="4"/>
            </w:r>
          </w:p>
          <w:p w14:paraId="5E31B5C9" w14:textId="77777777" w:rsidR="009F5CFA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(нет в учебнике) </w:t>
            </w:r>
          </w:p>
          <w:p w14:paraId="3417D668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92D5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C7EF3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BF1A27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A5B16E5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A2907" w14:textId="39DF02A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6146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654E995" w14:textId="3C5D0218" w:rsidR="009F5CFA" w:rsidRPr="009E12AD" w:rsidRDefault="009F5CFA" w:rsidP="00F90370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261E9C" w14:paraId="51AF6AD2" w14:textId="77777777" w:rsidTr="00E25FAB">
        <w:trPr>
          <w:trHeight w:hRule="exact" w:val="1993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C0880" w14:textId="5F89057B" w:rsidR="009F5CFA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</w:t>
            </w:r>
            <w:r w:rsidR="009F5CFA"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2EDA03" w14:textId="41053F02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Сказочники. Собиратели фольклора (А. Н. Афанасьев, В. И. Даль). </w:t>
            </w:r>
            <w:r w:rsidR="004910D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Ф</w:t>
            </w:r>
            <w:r w:rsidR="004910D6"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ольклорная сказка (сказка о животных, бытовая, волшебная)</w:t>
            </w:r>
            <w:r w:rsid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C6E71D1" w14:textId="18E39627" w:rsidR="00633F7E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  <w:r w:rsidR="004910D6"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506FDF4C" w14:textId="675D35BE" w:rsidR="00261E9C" w:rsidRDefault="004910D6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741138C3" w14:textId="77777777" w:rsidR="007E474A" w:rsidRPr="007E474A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3BB88E0" w14:textId="77777777" w:rsidR="009F5CFA" w:rsidRPr="00524624" w:rsidRDefault="00633F7E" w:rsidP="00E066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ED2EA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E372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75680" w14:textId="77777777" w:rsidR="009F5CFA" w:rsidRDefault="009F5CFA"/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E12DD" w14:textId="77777777" w:rsidR="009F5CFA" w:rsidRPr="00540D1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68220" w14:textId="3B76AC4C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BF05A2" w14:textId="20F6BC94" w:rsidR="00B22F7E" w:rsidRDefault="004910D6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31257FF" w14:textId="77777777" w:rsidR="00540D13" w:rsidRDefault="00633F7E" w:rsidP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1C6C639" w14:textId="77777777" w:rsidR="009F5CFA" w:rsidRPr="009E12AD" w:rsidRDefault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4910D6" w:rsidRPr="004910D6" w14:paraId="1A6B8DA4" w14:textId="77777777" w:rsidTr="004910D6">
        <w:trPr>
          <w:trHeight w:hRule="exact" w:val="1284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F1D20" w14:textId="26A42E22" w:rsidR="004910D6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054948" w14:textId="05C4C2D8" w:rsidR="004910D6" w:rsidRPr="004910D6" w:rsidRDefault="004910D6" w:rsidP="004910D6">
            <w:pPr>
              <w:shd w:val="clear" w:color="auto" w:fill="F7F5F5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ольклорная сказка. 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Эпизод, смысловые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Композиция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.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6DC126FE" w14:textId="77777777" w:rsidR="004910D6" w:rsidRDefault="004910D6" w:rsidP="004910D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  <w:p w14:paraId="79CF4335" w14:textId="217AE83A" w:rsidR="004910D6" w:rsidRPr="004910D6" w:rsidRDefault="004910D6" w:rsidP="004910D6">
            <w:pPr>
              <w:shd w:val="clear" w:color="auto" w:fill="F7F5F5"/>
              <w:spacing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val="ru-RU" w:eastAsia="ru-RU"/>
              </w:rPr>
            </w:pPr>
          </w:p>
          <w:p w14:paraId="1F52392C" w14:textId="77777777" w:rsidR="004910D6" w:rsidRPr="004910D6" w:rsidRDefault="004910D6" w:rsidP="0049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910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 w:eastAsia="ru-RU"/>
              </w:rPr>
              <w:t> </w:t>
            </w:r>
          </w:p>
          <w:p w14:paraId="006D3F67" w14:textId="77777777" w:rsidR="004910D6" w:rsidRPr="00A06D97" w:rsidRDefault="004910D6" w:rsidP="004910D6">
            <w:pPr>
              <w:shd w:val="clear" w:color="auto" w:fill="F7F5F5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5FFBF" w14:textId="0DB08F9F" w:rsidR="004910D6" w:rsidRPr="004910D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13E79" w14:textId="77777777" w:rsidR="004910D6" w:rsidRPr="00EC6E09" w:rsidRDefault="00491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565F2E" w14:textId="77777777" w:rsidR="004910D6" w:rsidRPr="004910D6" w:rsidRDefault="004910D6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E3C87" w14:textId="77777777" w:rsidR="004910D6" w:rsidRPr="00540D13" w:rsidRDefault="004910D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4F890" w14:textId="52BCA657" w:rsidR="004910D6" w:rsidRPr="004910D6" w:rsidRDefault="004A0B7F">
            <w:pPr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066FB" w14:textId="5AB5B4CD" w:rsidR="004910D6" w:rsidRDefault="00E25FAB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4910D6" w:rsidRPr="00F939F4" w14:paraId="511DAECB" w14:textId="77777777" w:rsidTr="00E67A29">
        <w:trPr>
          <w:trHeight w:hRule="exact" w:val="1415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68B78" w14:textId="038A8ECB" w:rsidR="004910D6" w:rsidRPr="007E474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EE3A63" w14:textId="51C2D760" w:rsidR="004910D6" w:rsidRDefault="00E67A29" w:rsidP="004910D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Тематическая проверочная работа.</w:t>
            </w:r>
          </w:p>
          <w:p w14:paraId="36815A34" w14:textId="77777777" w:rsidR="004910D6" w:rsidRPr="00A06D97" w:rsidRDefault="004910D6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E4E0A" w14:textId="019A0B4F" w:rsidR="004910D6" w:rsidRPr="004910D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4A49B" w14:textId="77777777" w:rsidR="004910D6" w:rsidRPr="00EC6E09" w:rsidRDefault="004910D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1BB962" w14:textId="6F9FADEE" w:rsidR="004910D6" w:rsidRPr="00E25FAB" w:rsidRDefault="00E25FA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A3ADCE" w14:textId="77777777" w:rsidR="004910D6" w:rsidRPr="00540D13" w:rsidRDefault="004910D6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FA36F" w14:textId="2A46436E" w:rsidR="004910D6" w:rsidRPr="004910D6" w:rsidRDefault="004A0B7F">
            <w:pPr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478EB" w14:textId="77777777" w:rsidR="00E25FAB" w:rsidRPr="00B07E25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583DACDE" w14:textId="77777777" w:rsidR="004910D6" w:rsidRDefault="004910D6" w:rsidP="00B22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F939F4" w14:paraId="2259D632" w14:textId="77777777" w:rsidTr="005B7CF8">
        <w:trPr>
          <w:trHeight w:hRule="exact" w:val="12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1ECA1" w14:textId="662F8F69" w:rsidR="009F5CFA" w:rsidRPr="000B344F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FBD5F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06D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Стартовая диагностическая работа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8DFF076" w14:textId="77777777" w:rsidR="002263AD" w:rsidRPr="00EC6E09" w:rsidRDefault="002263AD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D10BA08" w14:textId="77777777" w:rsidR="006D758C" w:rsidRPr="00A06D97" w:rsidRDefault="006D758C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D9A8C" w14:textId="77777777" w:rsidR="009F5CFA" w:rsidRPr="007E474A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EDE4E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30A1C" w14:textId="77777777" w:rsidR="009F5CFA" w:rsidRPr="00C87D68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7C1B7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F78C1" w14:textId="6495950C" w:rsidR="009F5CFA" w:rsidRPr="007E474A" w:rsidRDefault="004A0B7F">
            <w:pPr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55EFD" w14:textId="5B187370" w:rsidR="009F5CFA" w:rsidRPr="007E474A" w:rsidRDefault="00B07E25" w:rsidP="00B07E2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</w:t>
            </w:r>
            <w:commentRangeStart w:id="5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диагностическая </w:t>
            </w:r>
            <w:commentRangeEnd w:id="5"/>
            <w:r w:rsidR="00E440E3">
              <w:rPr>
                <w:rStyle w:val="affb"/>
              </w:rPr>
              <w:commentReference w:id="5"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работа в письменной форме.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  </w:t>
            </w:r>
          </w:p>
        </w:tc>
      </w:tr>
      <w:tr w:rsidR="00185960" w:rsidRPr="00F939F4" w14:paraId="36FDF8FB" w14:textId="77777777" w:rsidTr="00185960">
        <w:trPr>
          <w:trHeight w:hRule="exact" w:val="1257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90B24" w14:textId="2CDEEBB0" w:rsidR="00185960" w:rsidRPr="00185960" w:rsidRDefault="00185960" w:rsidP="00185960">
            <w:pPr>
              <w:pStyle w:val="affc"/>
              <w:rPr>
                <w:rFonts w:ascii="Times New Roman" w:hAnsi="Times New Roman" w:cs="Times New Roman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lang w:val="ru-RU"/>
              </w:rPr>
              <w:t>В учебнике темы</w:t>
            </w:r>
            <w:r w:rsidR="00B66009">
              <w:rPr>
                <w:rFonts w:ascii="Times New Roman" w:hAnsi="Times New Roman" w:cs="Times New Roman"/>
                <w:lang w:val="ru-RU"/>
              </w:rPr>
              <w:t xml:space="preserve"> относя</w:t>
            </w:r>
            <w:r w:rsidRPr="00185960">
              <w:rPr>
                <w:rFonts w:ascii="Times New Roman" w:hAnsi="Times New Roman" w:cs="Times New Roman"/>
                <w:lang w:val="ru-RU"/>
              </w:rPr>
              <w:t>тся к разделу «Летописи. Былины. Жития».</w:t>
            </w:r>
          </w:p>
          <w:p w14:paraId="64E4C247" w14:textId="696F5520" w:rsidR="00185960" w:rsidRDefault="00185960" w:rsidP="0018596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185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тематическом планировании темы</w:t>
            </w:r>
            <w:r w:rsidR="00B660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относя</w:t>
            </w:r>
            <w:r w:rsidRPr="0018596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</w:t>
            </w:r>
            <w:r w:rsidRPr="00185960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 Родине, героические страницы истории».</w:t>
            </w:r>
          </w:p>
        </w:tc>
      </w:tr>
      <w:tr w:rsidR="009F5CFA" w:rsidRPr="00633F7E" w14:paraId="0FB3DB32" w14:textId="77777777" w:rsidTr="000B344F">
        <w:trPr>
          <w:trHeight w:hRule="exact" w:val="1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AFE2C" w14:textId="3DDBE35B" w:rsidR="009F5CFA" w:rsidRPr="00633F7E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10.</w:t>
            </w:r>
            <w:r w:rsidR="009F5CFA" w:rsidRPr="00633F7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5DF2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commentRangeStart w:id="6"/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летопись? Зачем писали летописи? Из Летописей «И повесил Олег щит свой на вратах Царьграда», «И вспомнил Олег коня своего».</w:t>
            </w:r>
            <w:commentRangeEnd w:id="6"/>
            <w:r w:rsidR="000B344F">
              <w:rPr>
                <w:rStyle w:val="affb"/>
              </w:rPr>
              <w:commentReference w:id="6"/>
            </w:r>
          </w:p>
          <w:p w14:paraId="0CFF076E" w14:textId="77777777" w:rsidR="009F5CFA" w:rsidRPr="006D758C" w:rsidRDefault="009F5CFA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D124" w14:textId="77777777" w:rsidR="009F5CFA" w:rsidRPr="001207E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0252D" w14:textId="77777777" w:rsidR="009F5CFA" w:rsidRPr="00540D13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1EF3B0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74D3B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A93F0" w14:textId="5983CF24" w:rsidR="009F5CFA" w:rsidRPr="001207EB" w:rsidRDefault="004A0B7F">
            <w:pPr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A1BA8" w14:textId="77777777" w:rsidR="009F5CFA" w:rsidRPr="001207EB" w:rsidRDefault="002F5B90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C280C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FF0CF27" w14:textId="77777777" w:rsidTr="000B344F">
        <w:trPr>
          <w:trHeight w:hRule="exact" w:val="14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B481" w14:textId="24987114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7A33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житийная литература? Житие Сергия Радонежского.</w:t>
            </w:r>
          </w:p>
          <w:p w14:paraId="48BDDF5B" w14:textId="77777777" w:rsidR="009F5CFA" w:rsidRPr="00C645B6" w:rsidRDefault="009F5CFA" w:rsidP="00633F7E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74F5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9BF1D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35626D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0DAD7E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6F9A" w14:textId="30AE737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DBF5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3571C99" w14:textId="2B933465" w:rsidR="009F5CFA" w:rsidRPr="009E12AD" w:rsidRDefault="009F5CFA" w:rsidP="007E474A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13D2AF76" w14:textId="77777777" w:rsidTr="000B344F">
        <w:trPr>
          <w:trHeight w:hRule="exact" w:val="28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80680" w14:textId="5BF91B97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E3597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культурно-историческим наследием России, великие люди и события: образы Александра Невского, Дмитрия Пожарского, Дмитрия Донского, Александра Суворова, Михаила Кутузова</w:t>
            </w:r>
          </w:p>
          <w:p w14:paraId="69CABA91" w14:textId="77777777" w:rsidR="00633F7E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1644F47" w14:textId="77777777" w:rsidR="009F5CFA" w:rsidRPr="006C280C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0422146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3430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F8A7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E08533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BA4F" w14:textId="77777777" w:rsidR="009F5CFA" w:rsidRPr="00EC6E09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25F2A" w14:textId="2F917354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EA4D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66598866" w14:textId="247BE50B" w:rsidR="009F5CFA" w:rsidRPr="009E12AD" w:rsidRDefault="009F5CFA" w:rsidP="007E474A">
            <w:pPr>
              <w:rPr>
                <w:lang w:val="ru-RU"/>
              </w:rPr>
            </w:pPr>
          </w:p>
        </w:tc>
      </w:tr>
      <w:tr w:rsidR="009F5CFA" w:rsidRPr="00B07E25" w14:paraId="4385BE7E" w14:textId="77777777" w:rsidTr="00F815A1">
        <w:trPr>
          <w:trHeight w:hRule="exact" w:val="27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205C1" w14:textId="7F6146B2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38652" w14:textId="77777777" w:rsidR="0056575C" w:rsidRPr="00C645B6" w:rsidRDefault="00633F7E" w:rsidP="006D758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6D758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проекты». Создание календаря исторических событий.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4BD06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462B9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DC415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3F422" w14:textId="77777777" w:rsidR="009F5CFA" w:rsidRPr="00E56AF7" w:rsidRDefault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99F69" w14:textId="7A022D16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537B7" w14:textId="112212E0" w:rsidR="00633F7E" w:rsidRDefault="00B07E25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Самооценка 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 использованием «Оценочного листа».     </w:t>
            </w:r>
          </w:p>
          <w:p w14:paraId="609746A3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67DCF48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185960" w:rsidRPr="00F939F4" w14:paraId="25BAB144" w14:textId="77777777" w:rsidTr="00E25FAB">
        <w:trPr>
          <w:trHeight w:hRule="exact" w:val="980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B66E3" w14:textId="6325F24E" w:rsidR="00185960" w:rsidRPr="00E25FAB" w:rsidRDefault="00185960" w:rsidP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                             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180F8053" w14:textId="41CD8D80" w:rsidR="00185960" w:rsidRDefault="00185960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ическом планировании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А.С.Пушкина»</w:t>
            </w:r>
          </w:p>
        </w:tc>
      </w:tr>
      <w:tr w:rsidR="004B176A" w:rsidRPr="004B176A" w14:paraId="590963CF" w14:textId="77777777" w:rsidTr="00B66009">
        <w:trPr>
          <w:trHeight w:hRule="exact" w:val="1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F7EC2" w14:textId="51E21279" w:rsidR="004B176A" w:rsidRPr="00185960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228ED6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1FDE9552" w14:textId="071A4DAD" w:rsidR="004B176A" w:rsidRPr="004B176A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33126" w14:textId="05BA4850" w:rsidR="004B176A" w:rsidRP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147C9" w14:textId="77777777" w:rsidR="004B176A" w:rsidRPr="004B176A" w:rsidRDefault="004B176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3BC0B6" w14:textId="77777777" w:rsidR="004B176A" w:rsidRPr="00E56AF7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CE607" w14:textId="77777777" w:rsidR="004B176A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16133" w14:textId="4088A173" w:rsidR="004B176A" w:rsidRPr="004B176A" w:rsidRDefault="004A0B7F">
            <w:pPr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C8D0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592AC661" w14:textId="77777777" w:rsidR="004B176A" w:rsidRDefault="004B176A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B07E25" w14:paraId="7660E9D7" w14:textId="77777777" w:rsidTr="000B344F">
        <w:trPr>
          <w:trHeight w:hRule="exact" w:val="18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D098" w14:textId="3108174C" w:rsidR="009F5CFA" w:rsidRPr="00B07E2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  <w:r w:rsidR="009F5CFA" w:rsidRPr="00B07E2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45BD8" w14:textId="77777777" w:rsidR="0018116B" w:rsidRPr="003A023F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Устное сообщение об А. С. Пушкине. Подготовка презентации.  А. С. Пушкин «Няне».</w:t>
            </w:r>
          </w:p>
          <w:p w14:paraId="2974346D" w14:textId="77777777" w:rsidR="006D758C" w:rsidRPr="00EC6E09" w:rsidRDefault="006D758C" w:rsidP="006D758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A0C13F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6A074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6650C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FF4E35" w14:textId="77777777" w:rsidR="009F5CFA" w:rsidRPr="00633F7E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820B7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080A" w14:textId="54A68760" w:rsidR="009F5CFA" w:rsidRPr="00DA4E43" w:rsidRDefault="004A0B7F">
            <w:pPr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D2F45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DA4E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5B100D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C83C672" w14:textId="77777777" w:rsidR="009F5CFA" w:rsidRPr="009E12AD" w:rsidRDefault="009F5CFA" w:rsidP="003A023F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6D43B394" w14:textId="77777777" w:rsidTr="000B344F">
        <w:trPr>
          <w:trHeight w:hRule="exact" w:val="20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C28E" w14:textId="2A69A6D1" w:rsidR="009F5CFA" w:rsidRPr="00DA4E43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  <w:r w:rsidR="009F5CFA"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EFBFB2" w14:textId="77777777" w:rsidR="0018116B" w:rsidRPr="002046DC" w:rsidRDefault="0018116B" w:rsidP="001811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Картины природы в поэтическом тексте.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Стихотворения «Унылая пора! Очей очарованье…», «Туча». Сравнение произведений литературы и живописи.</w:t>
            </w:r>
          </w:p>
          <w:p w14:paraId="6599B7C0" w14:textId="77777777" w:rsidR="009F5CFA" w:rsidRPr="003A023F" w:rsidRDefault="009F5CFA" w:rsidP="0018116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2169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8FC2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104C9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D13783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B61AD" w14:textId="13A45C79" w:rsidR="009F5CFA" w:rsidRPr="003A023F" w:rsidRDefault="004A0B7F">
            <w:pPr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EEF74" w14:textId="77777777" w:rsidR="0018116B" w:rsidRDefault="00F102E2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2B87" w14:textId="77777777" w:rsidR="009F5CFA" w:rsidRPr="009E12AD" w:rsidRDefault="009F5CFA" w:rsidP="0018116B">
            <w:pPr>
              <w:rPr>
                <w:lang w:val="ru-RU"/>
              </w:rPr>
            </w:pPr>
          </w:p>
        </w:tc>
      </w:tr>
      <w:tr w:rsidR="009F5CFA" w:rsidRPr="007E474A" w14:paraId="031B1DCC" w14:textId="77777777" w:rsidTr="000B344F">
        <w:trPr>
          <w:trHeight w:hRule="exact" w:val="1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374A" w14:textId="3515E5AE" w:rsidR="009F5CFA" w:rsidRPr="003A023F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  <w:r w:rsidR="009F5CFA"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EFBE9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 такое внутренняя красота.</w:t>
            </w:r>
          </w:p>
          <w:p w14:paraId="2B22CDF2" w14:textId="77777777" w:rsidR="009F5CFA" w:rsidRPr="001569CC" w:rsidRDefault="009F5CFA" w:rsidP="001811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38E8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F2104" w14:textId="77777777" w:rsidR="009F5CFA" w:rsidRPr="00B17A15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25FD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25B5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816D1" w14:textId="237C4555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01888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3A89F39F" w14:textId="77777777" w:rsidR="009F5CFA" w:rsidRDefault="009F5CFA" w:rsidP="003A023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953E8E9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7986891D" w14:textId="77777777" w:rsidTr="000B344F">
        <w:trPr>
          <w:trHeight w:hRule="exact" w:val="17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2C4D8" w14:textId="7143FA2B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72FA" w14:textId="77777777" w:rsidR="0018116B" w:rsidRPr="000900F7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Положительные и отрицательные герои, волшебные помощники, язык авторской сказки. </w:t>
            </w:r>
          </w:p>
          <w:p w14:paraId="1B85CFDE" w14:textId="77777777" w:rsidR="00365FBF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7784329D" w14:textId="77777777" w:rsidR="00365FBF" w:rsidRPr="00A06D97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596AF5E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0D26638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A8273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658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E24A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C1FC8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2A928" w14:textId="77777777" w:rsidR="009F5CFA" w:rsidRPr="00365FBF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27A3" w14:textId="717C8A45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D9CB0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290EB2C" w14:textId="77777777" w:rsidR="009F5CFA" w:rsidRDefault="009F5CFA" w:rsidP="001569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C9ACBBB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3EA5500D" w14:textId="77777777" w:rsidTr="00E25FAB">
        <w:trPr>
          <w:trHeight w:hRule="exact" w:val="140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728FA" w14:textId="787DC130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BDA01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А.С. Пушкин «Сказка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 </w:t>
            </w: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мёртвой царевне и о семи богатырях».</w:t>
            </w:r>
            <w:r w:rsidRPr="000900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Выборочный пересказ.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DE75ABD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0E099" w14:textId="77777777" w:rsidR="009F5CFA" w:rsidRPr="00C645B6" w:rsidRDefault="00365FB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5228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0B545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E59C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70388" w14:textId="51D16257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F42E3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t>Т</w:t>
            </w:r>
            <w:r w:rsidR="0018116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екущий контроль.</w:t>
            </w:r>
          </w:p>
          <w:p w14:paraId="2485DE13" w14:textId="77777777" w:rsidR="009F5CFA" w:rsidRPr="000900F7" w:rsidRDefault="009F5CFA" w:rsidP="0018116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85960" w:rsidRPr="00F939F4" w14:paraId="01DD1D6E" w14:textId="77777777" w:rsidTr="00185960">
        <w:trPr>
          <w:trHeight w:hRule="exact" w:val="1124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B1CBE" w14:textId="64E9AA5D" w:rsidR="00185960" w:rsidRPr="00E25FAB" w:rsidRDefault="00185960" w:rsidP="001859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0F8BD0FC" w14:textId="73399BF0" w:rsidR="00185960" w:rsidRDefault="00185960" w:rsidP="0018596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</w:t>
            </w:r>
            <w:r w:rsid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темат</w:t>
            </w:r>
            <w:r w:rsidR="00B66009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ическом планировании темы относя</w:t>
            </w: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М.Ю.Лермонтова»</w:t>
            </w:r>
          </w:p>
        </w:tc>
      </w:tr>
      <w:tr w:rsidR="009F5CFA" w:rsidRPr="00633F7E" w14:paraId="5B28F74E" w14:textId="77777777" w:rsidTr="00E25FAB">
        <w:trPr>
          <w:trHeight w:hRule="exact" w:val="15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D1B2" w14:textId="620EDA7E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584BD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Творчество </w:t>
            </w: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М. Ю. Лермонтова. </w:t>
            </w:r>
          </w:p>
          <w:p w14:paraId="4AC20FCA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Что такое верность?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1E49D04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A6853C2" w14:textId="77777777" w:rsidR="009F5CFA" w:rsidRPr="002046DC" w:rsidRDefault="009F5CFA" w:rsidP="002046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5F6200E2" w14:textId="77777777" w:rsidR="009F5CFA" w:rsidRPr="002046DC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C8BBE9" w14:textId="77777777" w:rsidR="009F5CFA" w:rsidRPr="00A06D97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DDC35F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CD2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B60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210802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3D152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196F7" w14:textId="68B68562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97040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1841E17" w14:textId="77777777" w:rsidR="00365FBF" w:rsidRDefault="00365FBF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4834634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0849C204" w14:textId="77777777" w:rsidTr="00E25FAB">
        <w:trPr>
          <w:trHeight w:hRule="exact"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450F0" w14:textId="497AEA01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1ECB7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«Ашик-Кериб». Герои сказки и их характеристика.</w:t>
            </w:r>
          </w:p>
          <w:p w14:paraId="31A3070B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1ED5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F85F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A13F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2D31E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FCA06" w14:textId="3D280261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2BFC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DE245C0" w14:textId="77777777" w:rsidR="009F5CFA" w:rsidRDefault="009F5CFA" w:rsidP="000900F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C9AC378" w14:textId="77777777" w:rsidR="009F5CFA" w:rsidRPr="00C645B6" w:rsidRDefault="009F5CFA" w:rsidP="000900F7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A2F9C5A" w14:textId="77777777" w:rsidTr="000B344F">
        <w:trPr>
          <w:trHeight w:hRule="exact" w:val="16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4CAD4" w14:textId="632295C9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22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5E369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7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М. Ю. Лермонтов «Горные вершины…», «Утёс». </w:t>
            </w: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Строфа как элемент композиции стихотворения.</w:t>
            </w:r>
            <w:commentRangeEnd w:id="7"/>
            <w:r w:rsidR="009A6F27">
              <w:rPr>
                <w:rStyle w:val="affb"/>
              </w:rPr>
              <w:commentReference w:id="7"/>
            </w:r>
          </w:p>
          <w:p w14:paraId="05F1F60F" w14:textId="77777777" w:rsidR="0018116B" w:rsidRPr="00660759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E7958CB" w14:textId="77777777" w:rsidR="009F5CFA" w:rsidRPr="000900F7" w:rsidRDefault="009F5CFA" w:rsidP="002046D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0503832" w14:textId="77777777" w:rsidR="009F5CFA" w:rsidRPr="00C645B6" w:rsidRDefault="009F5CFA" w:rsidP="009F5CFA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87E7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8DD8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071F51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4944C2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FBA9D" w14:textId="42F00DCB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707B4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BF6918" w14:textId="77777777" w:rsidR="009F5CFA" w:rsidRPr="00C645B6" w:rsidRDefault="009F5CFA" w:rsidP="0018116B">
            <w:pPr>
              <w:rPr>
                <w:lang w:val="ru-RU"/>
              </w:rPr>
            </w:pPr>
          </w:p>
        </w:tc>
      </w:tr>
      <w:tr w:rsidR="009F5CFA" w:rsidRPr="00FD1C80" w14:paraId="68A286B6" w14:textId="77777777" w:rsidTr="000B344F">
        <w:trPr>
          <w:trHeight w:hRule="exact" w:val="2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E1257" w14:textId="65BBC7D5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29828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8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Ю. Лермонтов</w:t>
            </w:r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«Парус» </w:t>
            </w:r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Метафора в стихотворениях М. Ю. Лермонтова</w:t>
            </w:r>
            <w:r w:rsidRPr="0066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8"/>
            <w:r w:rsidR="009A6F27">
              <w:rPr>
                <w:rStyle w:val="affb"/>
              </w:rPr>
              <w:commentReference w:id="8"/>
            </w:r>
          </w:p>
          <w:p w14:paraId="3973F672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30C24AEE" w14:textId="77777777" w:rsidR="009F5CFA" w:rsidRPr="00EC6E09" w:rsidRDefault="009F5CFA" w:rsidP="009F5CF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C16C4C" w14:textId="77777777" w:rsidR="009F5CFA" w:rsidRPr="00C645B6" w:rsidRDefault="009F5CFA" w:rsidP="000900F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45F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8CF95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307354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51C1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31ECE" w14:textId="0E4DF453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1A246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CB1E50" w14:textId="77777777" w:rsidR="009F5CFA" w:rsidRDefault="009F5CFA" w:rsidP="009F5CFA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B56B676" w14:textId="77777777" w:rsidR="009F5CFA" w:rsidRPr="00C645B6" w:rsidRDefault="009F5CFA" w:rsidP="000900F7">
            <w:pPr>
              <w:rPr>
                <w:lang w:val="ru-RU"/>
              </w:rPr>
            </w:pPr>
          </w:p>
        </w:tc>
      </w:tr>
      <w:tr w:rsidR="00D63D99" w:rsidRPr="00F939F4" w14:paraId="146DDD94" w14:textId="77777777" w:rsidTr="00D63D99">
        <w:trPr>
          <w:trHeight w:hRule="exact" w:val="1140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CB571" w14:textId="62E062A4" w:rsidR="00D63D99" w:rsidRPr="007C62DD" w:rsidRDefault="00D63D99" w:rsidP="00D63D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учебнике темы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«Чудесный мир классики».</w:t>
            </w:r>
          </w:p>
          <w:p w14:paraId="65374563" w14:textId="553511D5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тематическом планировании темы 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Л.Н.Толстого»</w:t>
            </w:r>
          </w:p>
        </w:tc>
      </w:tr>
      <w:tr w:rsidR="0056575C" w:rsidRPr="00633F7E" w14:paraId="28118E03" w14:textId="77777777" w:rsidTr="00E25FAB">
        <w:trPr>
          <w:trHeight w:hRule="exact" w:val="13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6D6A6" w14:textId="1B69C096" w:rsidR="0056575C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72AD" w14:textId="77777777" w:rsidR="0018116B" w:rsidRPr="00974DD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Творчество Л. Н. Толстого. Повесть «Детство». Оценка чтения и понимания текста.</w:t>
            </w:r>
          </w:p>
          <w:p w14:paraId="567D1E8E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0A00E9" w14:textId="77777777" w:rsidR="0056575C" w:rsidRDefault="0056575C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19D86" w14:textId="77777777" w:rsidR="0056575C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4DDF9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44717" w14:textId="77777777" w:rsidR="0056575C" w:rsidRPr="00391AD0" w:rsidRDefault="0056575C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80896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E240F" w14:textId="3B397BAF" w:rsidR="0056575C" w:rsidRPr="00C645B6" w:rsidRDefault="00A7512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A0B7F">
              <w:rPr>
                <w:lang w:val="ru-RU"/>
              </w:rPr>
              <w:t>4.10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A0474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2939A80A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3F04F91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292F89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343DF074" w14:textId="77777777" w:rsidTr="000B344F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1CA81" w14:textId="0B2C7537" w:rsidR="00BC3F04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804B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Л. Н. Толстой</w:t>
            </w: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 Повесть «Детство».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Содержание произведения. План</w:t>
            </w:r>
            <w:r w:rsidRPr="00866A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Анализ героев.</w:t>
            </w:r>
          </w:p>
          <w:p w14:paraId="0C409763" w14:textId="77777777" w:rsidR="00BC3F04" w:rsidRDefault="00BC3F04" w:rsidP="001811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C7826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A12B7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C9FD8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CDF23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90800" w14:textId="024183A1" w:rsidR="00BC3F04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AA03" w14:textId="47CC6A53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71B0FE8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45E762C0" w14:textId="77777777" w:rsidTr="009033A5">
        <w:trPr>
          <w:trHeight w:hRule="exact" w:val="11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E5C52" w14:textId="6F8112EB" w:rsidR="00BC3F04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888E3" w14:textId="6A3AC1E7" w:rsidR="0018116B" w:rsidRPr="009033A5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А. П. Чехов. Рассказ «Мальчики». 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</w:rPr>
              <w:t>Смысл названия рассказа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4B5830CD" w14:textId="77777777" w:rsidR="00F42A8B" w:rsidRPr="00EC6E09" w:rsidRDefault="00F42A8B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154F521" w14:textId="77777777" w:rsidR="00BC3F04" w:rsidRDefault="00BC3F04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C9F80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FA0EE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1DA37A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56812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651FA" w14:textId="43C116B1" w:rsidR="00BC3F04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3E30D" w14:textId="2E427D44" w:rsidR="0018116B" w:rsidRDefault="00EB582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FEA2DAF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F298A" w:rsidRPr="004B176A" w14:paraId="6B28256F" w14:textId="77777777" w:rsidTr="00E25FAB">
        <w:trPr>
          <w:trHeight w:hRule="exact" w:val="11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4EA40" w14:textId="45BFA434" w:rsidR="001F298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B54BF" w14:textId="2CAEE635" w:rsidR="001F298A" w:rsidRPr="000816B4" w:rsidRDefault="001F298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А. П. Чехов. Рассказ «Мальчики».</w:t>
            </w:r>
            <w:r w:rsidR="009033A5"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Герои рассказа. Поступки героев рассказа.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EDF68" w14:textId="4D33765E" w:rsidR="001F298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D5F36" w14:textId="77777777" w:rsidR="001F298A" w:rsidRPr="00C645B6" w:rsidRDefault="001F298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9A90EF" w14:textId="77777777" w:rsidR="001F298A" w:rsidRPr="00391AD0" w:rsidRDefault="001F298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B6CD09" w14:textId="77777777" w:rsidR="001F298A" w:rsidRPr="00C645B6" w:rsidRDefault="001F298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8C30" w14:textId="61906807" w:rsidR="001F298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90376" w14:textId="77777777" w:rsidR="00EB582B" w:rsidRDefault="00EB582B" w:rsidP="00EB582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1E2F6F0" w14:textId="77777777" w:rsidR="001F298A" w:rsidRDefault="001F298A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F939F4" w14:paraId="08EC876A" w14:textId="77777777" w:rsidTr="00D63D99">
        <w:trPr>
          <w:trHeight w:hRule="exact" w:val="1094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1BF85" w14:textId="19A4E133" w:rsidR="00D63D99" w:rsidRPr="007C62DD" w:rsidRDefault="00D63D99" w:rsidP="00D63D9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</w:t>
            </w:r>
          </w:p>
          <w:p w14:paraId="7A5E2634" w14:textId="3626BB0F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</w:t>
            </w:r>
            <w:r w:rsid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тематическом планировании темы </w:t>
            </w:r>
            <w:r w:rsidR="00B66009"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относя</w:t>
            </w:r>
            <w:r w:rsidRPr="007C62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тся к разделу «Творчество И.А.Крылова»</w:t>
            </w:r>
          </w:p>
        </w:tc>
      </w:tr>
      <w:tr w:rsidR="00F42A8B" w:rsidRPr="00633F7E" w14:paraId="293CE33D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37DD" w14:textId="1B2ACB06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28.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00A80" w14:textId="7BB9CCB5" w:rsidR="00363EB2" w:rsidRDefault="00363EB2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commentRangeStart w:id="9"/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Творчество И. А.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Крылова. Представление о басне как лиро-эпическом жанре.</w:t>
            </w:r>
            <w:r w:rsidRPr="00391A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</w:t>
            </w:r>
            <w:r w:rsidR="004B176A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Крылов «Стрекоза и Муравей».</w:t>
            </w:r>
          </w:p>
          <w:p w14:paraId="68BFBBF2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  <w:commentRangeEnd w:id="9"/>
            <w:r w:rsidR="00EB582B">
              <w:rPr>
                <w:rStyle w:val="affb"/>
              </w:rPr>
              <w:commentReference w:id="9"/>
            </w:r>
          </w:p>
          <w:p w14:paraId="1E9A1F0A" w14:textId="77777777" w:rsidR="00F42A8B" w:rsidRDefault="00F42A8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57A3B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EFABA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F5B4D7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27A54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D44EE" w14:textId="7BF3CBAD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1CBB" w14:textId="77777777" w:rsidR="00F42A8B" w:rsidRPr="00363EB2" w:rsidRDefault="00363EB2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4B176A" w:rsidRPr="004B176A" w14:paraId="155EB7EB" w14:textId="77777777" w:rsidTr="000B344F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A6259" w14:textId="53BB75E0" w:rsid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29.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8F157" w14:textId="77777777" w:rsidR="004B176A" w:rsidRDefault="004B176A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И. Хемницер «Стрекоза и муравей».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4B176A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Сравнение басен (сюжет, мораль, форма, герои)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  <w:p w14:paraId="166FEE2A" w14:textId="77777777" w:rsidR="004B176A" w:rsidRPr="00391AD0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6EBBE272" w14:textId="3E4F6636" w:rsidR="004B176A" w:rsidRPr="00391AD0" w:rsidRDefault="004B176A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B21C1" w14:textId="1D43CD9B" w:rsidR="004B176A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ACA26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A9CFE6" w14:textId="77777777" w:rsidR="004B176A" w:rsidRPr="00391AD0" w:rsidRDefault="004B17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9977F4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BBDD6" w14:textId="52D9A4B5" w:rsidR="004B176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50E3CB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CE6752" w14:textId="77777777" w:rsidR="004B176A" w:rsidRDefault="004B176A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596FD144" w14:textId="77777777" w:rsidTr="00E25FAB">
        <w:trPr>
          <w:trHeight w:hRule="exact" w:val="19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66E12" w14:textId="50FE8223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30.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6EA2" w14:textId="77777777" w:rsidR="00363EB2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10"/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Крылов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«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Квартет»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Развитие событий в басне, её герои (положительные, отрицательные). 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Аллегория в баснях.</w:t>
            </w:r>
            <w:commentRangeEnd w:id="10"/>
            <w:r w:rsidR="002627DE">
              <w:rPr>
                <w:rStyle w:val="affb"/>
              </w:rPr>
              <w:commentReference w:id="10"/>
            </w:r>
          </w:p>
          <w:p w14:paraId="78B626FC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F0289E1" w14:textId="77777777" w:rsidR="00F42A8B" w:rsidRP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07227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80DE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AE2B5" w14:textId="77777777" w:rsidR="00F42A8B" w:rsidRPr="00A42F19" w:rsidRDefault="00F42A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84100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27199" w14:textId="02908D26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CB0D4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388A257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BC897AD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7A54CBE6" w14:textId="77777777" w:rsidTr="00E25FAB">
        <w:trPr>
          <w:trHeight w:hRule="exact" w:val="18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BFCA3" w14:textId="1EFB61C4" w:rsidR="00F42A8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7D860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commentRangeStart w:id="11"/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Сравнение басен: назначение, темы и герои, особенности 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(Эзопов язык)</w:t>
            </w:r>
            <w:r w:rsidRPr="001207EB">
              <w:rPr>
                <w:lang w:val="ru-RU"/>
              </w:rPr>
              <w:t>.</w:t>
            </w:r>
            <w:commentRangeEnd w:id="11"/>
            <w:r w:rsidR="002627DE">
              <w:rPr>
                <w:rStyle w:val="affb"/>
              </w:rPr>
              <w:commentReference w:id="11"/>
            </w:r>
          </w:p>
          <w:p w14:paraId="5A94A893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1413F71B" w14:textId="77777777" w:rsid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B8945" w14:textId="77777777" w:rsidR="00F42A8B" w:rsidRPr="00C645B6" w:rsidRDefault="00A42F1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DFA5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092F52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94F9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EC519" w14:textId="7E8392AA" w:rsidR="00F42A8B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C0BE0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FE06843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F0CD505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F939F4" w14:paraId="00F46812" w14:textId="77777777" w:rsidTr="000B344F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F2168" w14:textId="020BECE5" w:rsidR="009F5CFA" w:rsidRPr="00C645B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14729" w14:textId="5D1F6D53" w:rsidR="00363EB2" w:rsidRPr="00A06D97" w:rsidRDefault="00E67A29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2627DE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по произведениям русских писателей</w:t>
            </w:r>
            <w:r w:rsidR="00363EB2" w:rsidRPr="00F42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0C23A21A" w14:textId="77777777" w:rsidR="00363EB2" w:rsidRPr="00EC6E09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E0E6762" w14:textId="77777777" w:rsidR="00540D13" w:rsidRPr="00391AD0" w:rsidRDefault="00540D13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A0ED53" w14:textId="77777777" w:rsidR="009F5CFA" w:rsidRPr="00C645B6" w:rsidRDefault="009F5CFA" w:rsidP="00F42A8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D5102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99AFB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1B868C" w14:textId="77777777" w:rsidR="009F5CFA" w:rsidRPr="00363EB2" w:rsidRDefault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3E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569F9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4960" w14:textId="189E75E1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21F94" w14:textId="6060C6E9" w:rsidR="00261E9C" w:rsidRPr="00B07E25" w:rsidRDefault="00B07E25" w:rsidP="00391AD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198E3E30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D63D99" w:rsidRPr="00F939F4" w14:paraId="6815B872" w14:textId="77777777" w:rsidTr="00CA1DA8">
        <w:trPr>
          <w:trHeight w:hRule="exact" w:val="1102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F3B94" w14:textId="69A16DC3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(первая часть) темы относятся к разделу «Поэтическая тетрадь». </w:t>
            </w:r>
          </w:p>
          <w:p w14:paraId="1759B8DD" w14:textId="70FCAE4C" w:rsidR="00D63D99" w:rsidRDefault="00D63D99" w:rsidP="00D63D9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темы относятся к разделу «Картины природы в творчестве поэтов и писателей Х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I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Х века».</w:t>
            </w:r>
          </w:p>
        </w:tc>
      </w:tr>
      <w:tr w:rsidR="004B176A" w:rsidRPr="004B176A" w14:paraId="1974C99F" w14:textId="77777777" w:rsidTr="000B344F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804184" w14:textId="1E8BBB33" w:rsidR="004B176A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F8EE9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575E411D" w14:textId="2E417A5A" w:rsidR="004B176A" w:rsidRPr="004B176A" w:rsidRDefault="004B176A" w:rsidP="004B176A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4DF68" w14:textId="3D030003" w:rsidR="004B176A" w:rsidRPr="00C645B6" w:rsidRDefault="00E25FA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B8BDF" w14:textId="77777777" w:rsidR="004B176A" w:rsidRPr="00A06D97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A1C3DA" w14:textId="77777777" w:rsidR="004B176A" w:rsidRPr="00363EB2" w:rsidRDefault="004B176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E353DD" w14:textId="77777777" w:rsidR="004B176A" w:rsidRPr="00C645B6" w:rsidRDefault="004B176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4509" w14:textId="121CF55C" w:rsidR="004B176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43AA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2065EF0" w14:textId="77777777" w:rsidR="004B176A" w:rsidRDefault="004B176A" w:rsidP="00391AD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633F7E" w14:paraId="5678B2B4" w14:textId="77777777" w:rsidTr="000B344F">
        <w:trPr>
          <w:trHeight w:hRule="exact" w:val="22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92998" w14:textId="234DF71F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34.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D88C3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Ушинский «Четыре желания». В. Борисов-Мусатов  «Майские  цветы».</w:t>
            </w: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Сравнение  произведений литературы и живописи.</w:t>
            </w:r>
            <w:r w:rsidRPr="00B506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Репродукция картины как иллюстрация к лирическому произведению.</w:t>
            </w:r>
          </w:p>
          <w:p w14:paraId="680445ED" w14:textId="77777777" w:rsidR="009F5CFA" w:rsidRPr="00C645B6" w:rsidRDefault="009F5CFA" w:rsidP="00363E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B91EF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A2DE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60CE7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DD7E5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20D9" w14:textId="7BFD7BDF" w:rsidR="009F5CFA" w:rsidRPr="00C645B6" w:rsidRDefault="004A0B7F">
            <w:pPr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D17D9" w14:textId="77777777" w:rsidR="009F5CFA" w:rsidRPr="002F5B90" w:rsidRDefault="002F5B90" w:rsidP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</w:t>
            </w:r>
          </w:p>
        </w:tc>
      </w:tr>
      <w:tr w:rsidR="009F5CFA" w:rsidRPr="00FB11B7" w14:paraId="5DE9F6BE" w14:textId="77777777" w:rsidTr="000B344F">
        <w:trPr>
          <w:trHeight w:hRule="exact" w:val="18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C792E" w14:textId="1867D9AC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35.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1D917" w14:textId="77777777" w:rsidR="00363EB2" w:rsidRPr="001207EB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Эпитет как средство создания образа. Ф. И. Тютчев «Ещё земли печален вид…», «Как неожиданно и ярко…».</w:t>
            </w:r>
          </w:p>
          <w:p w14:paraId="3DA2191A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EA9DAC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BDAF1" w14:textId="77777777" w:rsidR="009F5CFA" w:rsidRPr="00F42A8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F42A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B1BAF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71AAAA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D2E66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9D573" w14:textId="468615B8" w:rsidR="009F5CFA" w:rsidRPr="00F42A8B" w:rsidRDefault="004A0B7F">
            <w:pPr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E60D0" w14:textId="77777777" w:rsidR="009F5CFA" w:rsidRDefault="002F5B90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</w:t>
            </w:r>
          </w:p>
          <w:p w14:paraId="4E34E2B4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FB11B7" w14:paraId="319DCF05" w14:textId="77777777" w:rsidTr="000B344F">
        <w:trPr>
          <w:trHeight w:hRule="exact" w:val="1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D1AE" w14:textId="6E1E9FA7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D0106" w14:textId="671D1500" w:rsidR="00B07E25" w:rsidRPr="00C55D19" w:rsidRDefault="00B07E25" w:rsidP="00B07E2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Особенности творчества А. А. Фета. А. А. Фет. «Весенний дождь», «Бабочка».</w:t>
            </w:r>
          </w:p>
          <w:p w14:paraId="2197E750" w14:textId="6E67066D" w:rsidR="009F5CFA" w:rsidRPr="001F60D5" w:rsidRDefault="009F5CFA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1BF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C90BB" w14:textId="016E7E8F" w:rsidR="009F5CFA" w:rsidRPr="002F5B90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F919BF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5D76A0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CACF3" w14:textId="20FC097D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AEC22" w14:textId="3FF48A80" w:rsidR="00363EB2" w:rsidRDefault="00BA7268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0E1AFD6" w14:textId="77777777" w:rsidR="00922687" w:rsidRDefault="00922687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39CA1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3C97F0" w14:textId="77777777" w:rsidR="009F5CFA" w:rsidRPr="009E12AD" w:rsidRDefault="000D3001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75B16F96" w14:textId="77777777" w:rsidTr="000B344F">
        <w:trPr>
          <w:trHeight w:hRule="exact" w:val="213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BBDD3" w14:textId="4DF4717B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37.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02D00" w14:textId="77777777" w:rsidR="00BA7268" w:rsidRPr="00B5065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стихотворения. Отношение к изображаемому.  Е. А. Баратынский «Весна, весна!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Как воздух чист!..», «Где сладкий шёпот моих лесов?..».</w:t>
            </w:r>
          </w:p>
          <w:p w14:paraId="1EA25E6E" w14:textId="77777777" w:rsidR="000D3001" w:rsidRPr="000D3001" w:rsidRDefault="000D3001" w:rsidP="000D300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0D72BC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5CF768CB" w14:textId="77777777" w:rsidR="009F5CFA" w:rsidRPr="00A268F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C0D1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DE612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40106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27E1C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CDC94" w14:textId="0004CB7E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6DC87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56FAD0" w14:textId="77777777" w:rsidR="000D3001" w:rsidRDefault="000D3001" w:rsidP="000D300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1E0DA40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0D300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A21972C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922687" w14:paraId="15F60ED2" w14:textId="77777777" w:rsidTr="000B344F">
        <w:trPr>
          <w:trHeight w:hRule="exact" w:val="2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D065" w14:textId="178A5034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4113B" w14:textId="77777777" w:rsidR="00BA7268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Определим настроение стихотворения. И. С. Никитин «В синем небе плывут над полями…».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Н. А. Некрасов «В зимние сумерки нянины сказки…</w:t>
            </w:r>
          </w:p>
          <w:p w14:paraId="452C3B91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F6016B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13440" w14:textId="77777777" w:rsidR="009F5CFA" w:rsidRPr="006607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E2E94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2DA780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FBB22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AD4D4" w14:textId="52FF5466" w:rsidR="009F5CFA" w:rsidRPr="00660759" w:rsidRDefault="004A0B7F">
            <w:pPr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39BD0" w14:textId="77777777" w:rsidR="00365FBF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57D496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753819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C26B8D6" w14:textId="77777777" w:rsidTr="00E25FAB">
        <w:trPr>
          <w:trHeight w:hRule="exact" w:val="15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34BF5" w14:textId="4947AB83" w:rsidR="009F5CFA" w:rsidRPr="0066075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39</w:t>
            </w:r>
            <w:r w:rsidR="009F5CFA"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AB079" w14:textId="77777777" w:rsidR="00BA7268" w:rsidRPr="00FB11B7" w:rsidRDefault="00BA7268" w:rsidP="00BA726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стихотворение. Выразительное чтение стихотворения с опорой на настроение. </w:t>
            </w:r>
            <w:r w:rsidRPr="00FB11B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И. Бунин «Листопад».</w:t>
            </w:r>
          </w:p>
          <w:p w14:paraId="0B3524E6" w14:textId="14B00A33" w:rsidR="00660759" w:rsidRPr="00EC6E09" w:rsidRDefault="00660759" w:rsidP="0066075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D54002" w14:textId="77777777" w:rsidR="00660759" w:rsidRPr="00660759" w:rsidRDefault="0066075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0545E5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52BC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DC964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F3EC07" w14:textId="77777777" w:rsidR="009F5CFA" w:rsidRPr="00660759" w:rsidRDefault="009F5CF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29533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27208" w14:textId="2855ACAB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D9910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FD5D3E8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92F1DA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F90AC1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22687" w:rsidRPr="00F939F4" w14:paraId="13FADE67" w14:textId="77777777" w:rsidTr="000B344F">
        <w:trPr>
          <w:trHeight w:hRule="exact" w:val="21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B259" w14:textId="50D85250" w:rsidR="00922687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40.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6FFB03" w14:textId="19B20071" w:rsidR="00922687" w:rsidRPr="00EC6E09" w:rsidRDefault="00E25FAB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6FD66E0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F7A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5577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588E45" w14:textId="7140CCEC" w:rsidR="00922687" w:rsidRPr="00BA7268" w:rsidRDefault="00BA726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A72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6EE52" w14:textId="77777777" w:rsidR="00922687" w:rsidRDefault="00922687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18000" w14:textId="03D20B8A" w:rsidR="00922687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3E71C" w14:textId="0299B2B7" w:rsidR="00261E9C" w:rsidRDefault="00BA7268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форме.</w:t>
            </w:r>
          </w:p>
          <w:p w14:paraId="798F92AD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F939F4" w14:paraId="62243794" w14:textId="77777777" w:rsidTr="00D63D99">
        <w:trPr>
          <w:trHeight w:hRule="exact" w:val="881"/>
        </w:trPr>
        <w:tc>
          <w:tcPr>
            <w:tcW w:w="110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86018" w14:textId="0F3FD864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(первая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тся к разделу «Литературные сказки»». </w:t>
            </w:r>
          </w:p>
          <w:p w14:paraId="53D3099A" w14:textId="380756D2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тся к разделу «Литературная сказка».</w:t>
            </w:r>
          </w:p>
        </w:tc>
      </w:tr>
      <w:tr w:rsidR="00922687" w:rsidRPr="00D63D99" w14:paraId="28862C2D" w14:textId="77777777" w:rsidTr="00D63D99">
        <w:trPr>
          <w:trHeight w:hRule="exact" w:val="1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2CA18" w14:textId="7EEB74A1" w:rsidR="00922687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56ADD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297FC8CC" w14:textId="5A14614B" w:rsidR="00D63D99" w:rsidRPr="00D63D99" w:rsidRDefault="00D63D99" w:rsidP="00D63D9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6F7ED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21352" w14:textId="77777777" w:rsidR="00922687" w:rsidRPr="00D63D99" w:rsidRDefault="00922687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CBEA8F" w14:textId="77777777" w:rsidR="00922687" w:rsidRPr="00660759" w:rsidRDefault="0092268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F24B84" w14:textId="77777777" w:rsidR="00922687" w:rsidRPr="00D63D99" w:rsidRDefault="00922687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7B915" w14:textId="3F33DA66" w:rsidR="00922687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421F5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9E7B135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D63D99" w:rsidRPr="00D63D99" w14:paraId="4D41D13C" w14:textId="77777777" w:rsidTr="00E25FAB">
        <w:trPr>
          <w:trHeight w:hRule="exact" w:val="13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FAFE" w14:textId="29E64B83" w:rsid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796A6" w14:textId="7E415879" w:rsidR="00D63D99" w:rsidRPr="00D63D99" w:rsidRDefault="00D63D9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63D9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Художественные особенности сказки В. Одоевского. В. Одоевский «Городок в табакерке».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B36DF" w14:textId="09708BD1" w:rsid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D750" w14:textId="77777777" w:rsidR="00D63D99" w:rsidRPr="00D63D99" w:rsidRDefault="00D63D99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E4EAC8" w14:textId="77777777" w:rsidR="00D63D99" w:rsidRPr="00660759" w:rsidRDefault="00D63D9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FE8E0" w14:textId="77777777" w:rsidR="00D63D99" w:rsidRPr="00D63D99" w:rsidRDefault="00D63D99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5BAA3" w14:textId="434E4037" w:rsidR="00D63D99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07B8F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DB5A9D9" w14:textId="77777777" w:rsidR="00D63D99" w:rsidRDefault="00D63D99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D63D99" w14:paraId="5F92C52A" w14:textId="77777777" w:rsidTr="00E25FAB">
        <w:trPr>
          <w:trHeight w:hRule="exact" w:val="12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97FBB" w14:textId="24738CA4" w:rsidR="009F5CFA" w:rsidRPr="00D63D99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  <w:r w:rsidR="009F5CFA" w:rsidRPr="00D63D9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60A6B" w14:textId="77777777" w:rsidR="00922687" w:rsidRPr="00660759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Одоевский «Городок в табакерке». Герои сказки. Характеристика героев.</w:t>
            </w:r>
          </w:p>
          <w:p w14:paraId="534A6A69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E1192E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FEE27" w14:textId="77777777" w:rsidR="009F5CFA" w:rsidRPr="00D63D9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63D9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00BFD" w14:textId="77777777" w:rsidR="009F5CFA" w:rsidRPr="00D63D9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896C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CBD56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67CF" w14:textId="2C024A8F" w:rsidR="009F5CFA" w:rsidRPr="00D63D99" w:rsidRDefault="004A0B7F">
            <w:pPr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32254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5C8B7D8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041D6AD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6075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8D5726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A872CB8" w14:textId="77777777" w:rsidTr="00E25FAB">
        <w:trPr>
          <w:trHeight w:hRule="exact" w:val="14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2BDBE" w14:textId="635AE030" w:rsidR="009F5CFA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5E190" w14:textId="6719F52B" w:rsidR="009F5CFA" w:rsidRPr="009033A5" w:rsidRDefault="002325CC" w:rsidP="0092268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  <w:r w:rsidR="009033A5" w:rsidRPr="009033A5">
              <w:rPr>
                <w:lang w:val="ru-RU"/>
              </w:rPr>
              <w:t xml:space="preserve"> 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Мотивы народных сказок в авторском тексте. </w:t>
            </w:r>
            <w:r w:rsidR="009033A5" w:rsidRPr="00EB58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Заглавие</w:t>
            </w:r>
            <w:r w:rsidR="009033A5"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B2C5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146C6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24D7BF" w14:textId="77777777" w:rsidR="009F5CFA" w:rsidRDefault="009F5CFA"/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58E9B" w14:textId="77777777" w:rsidR="009F5CFA" w:rsidRDefault="009F5CF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CB071" w14:textId="6EF31BD9" w:rsidR="009F5CFA" w:rsidRPr="004A0B7F" w:rsidRDefault="004A0B7F">
            <w:pPr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9BA9D" w14:textId="77777777" w:rsidR="00660759" w:rsidRDefault="002F5B90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4B8F187" w14:textId="77777777" w:rsidR="009F5CFA" w:rsidRDefault="00660759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6168F61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033A5" w:rsidRPr="009033A5" w14:paraId="58A2B7EF" w14:textId="77777777" w:rsidTr="00E25FAB">
        <w:trPr>
          <w:trHeight w:hRule="exact" w:val="18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FB7C5" w14:textId="30577877" w:rsidR="009033A5" w:rsidRPr="00E25FAB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45.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9D397" w14:textId="5838C340" w:rsidR="009033A5" w:rsidRPr="009033A5" w:rsidRDefault="009033A5" w:rsidP="009033A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  <w:r w:rsidRPr="009033A5">
              <w:rPr>
                <w:lang w:val="ru-RU"/>
              </w:rPr>
              <w:t xml:space="preserve"> </w:t>
            </w:r>
            <w:r w:rsidRPr="009033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Герои художественного произведения. Авторское отношение к героям произведения.</w:t>
            </w:r>
            <w:r w:rsidRPr="009033A5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7053A" w14:textId="7A9048DE" w:rsidR="009033A5" w:rsidRPr="009033A5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02C7C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A73D2E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E2E706" w14:textId="77777777" w:rsidR="009033A5" w:rsidRPr="009033A5" w:rsidRDefault="009033A5">
            <w:pPr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5BECD" w14:textId="7D9E96E7" w:rsidR="009033A5" w:rsidRPr="009033A5" w:rsidRDefault="004A0B7F">
            <w:pPr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8599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3358E59" w14:textId="77777777" w:rsidR="009033A5" w:rsidRDefault="009033A5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</w:tbl>
    <w:p w14:paraId="1ECB5654" w14:textId="77777777" w:rsidR="00A3758D" w:rsidRPr="000E45B8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9BB92ED" w14:textId="77777777" w:rsidR="00A3758D" w:rsidRPr="000E45B8" w:rsidRDefault="00A3758D">
      <w:pPr>
        <w:rPr>
          <w:lang w:val="ru-RU"/>
        </w:rPr>
        <w:sectPr w:rsidR="00A3758D" w:rsidRPr="000E45B8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C009A11" w14:textId="77777777" w:rsidR="00A3758D" w:rsidRPr="000E45B8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50"/>
        <w:gridCol w:w="1134"/>
        <w:gridCol w:w="1134"/>
        <w:gridCol w:w="1328"/>
        <w:gridCol w:w="1164"/>
        <w:gridCol w:w="1682"/>
      </w:tblGrid>
      <w:tr w:rsidR="00660759" w:rsidRPr="00633F7E" w14:paraId="7C093F1D" w14:textId="77777777" w:rsidTr="00E25FAB">
        <w:trPr>
          <w:trHeight w:hRule="exact" w:val="11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33D57" w14:textId="120CFF61" w:rsidR="00660759" w:rsidRPr="00C645B6" w:rsidRDefault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</w:t>
            </w:r>
            <w:r w:rsidR="00660759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5112B" w14:textId="77777777" w:rsidR="00660759" w:rsidRPr="00660759" w:rsidRDefault="002325CC" w:rsidP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Главная мысль сказки.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05AF1" w14:textId="77777777" w:rsidR="00660759" w:rsidRPr="00C645B6" w:rsidRDefault="00660759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D8B7D" w14:textId="77777777" w:rsidR="00660759" w:rsidRPr="00A268F9" w:rsidRDefault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6D469A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A5617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58986" w14:textId="481017ED" w:rsidR="00660759" w:rsidRPr="004A0B7F" w:rsidRDefault="004A0B7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22.12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99300" w14:textId="77777777" w:rsidR="00660759" w:rsidRPr="000E45B8" w:rsidRDefault="002F5B90">
            <w:pPr>
              <w:rPr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92E3D" w:rsidRPr="00633F7E" w14:paraId="59600C0D" w14:textId="77777777" w:rsidTr="00E25FAB">
        <w:trPr>
          <w:trHeight w:hRule="exact" w:val="113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72CC1" w14:textId="06D0859C" w:rsidR="00A92E3D" w:rsidRPr="00391AD0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CAD46" w14:textId="77777777" w:rsidR="002325CC" w:rsidRPr="00A92E3D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Составление отзыва на произведение.</w:t>
            </w:r>
          </w:p>
          <w:p w14:paraId="36602302" w14:textId="77777777" w:rsidR="00A92E3D" w:rsidRPr="00A92E3D" w:rsidRDefault="00A92E3D" w:rsidP="00A92E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BCFA2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92D6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DFA1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3291B8" w14:textId="77777777" w:rsidR="00A92E3D" w:rsidRPr="00A92E3D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D0E72" w14:textId="2C72AA41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23.12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FF3A6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862DEA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405759B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07D7E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939F4" w14:paraId="560DA90E" w14:textId="77777777" w:rsidTr="00E25FAB">
        <w:trPr>
          <w:trHeight w:hRule="exact" w:val="127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B232A" w14:textId="59AD4D5D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0F74C" w14:textId="5CC7A91E" w:rsidR="002325CC" w:rsidRPr="00EC6E09" w:rsidRDefault="00E25FAB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проверочная работа</w:t>
            </w:r>
            <w:r w:rsidR="00B86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195BEDD0" w14:textId="77777777" w:rsidR="00A92E3D" w:rsidRPr="00A92E3D" w:rsidRDefault="00A92E3D" w:rsidP="002325C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F7C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5C9B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877122" w14:textId="77777777" w:rsidR="00A92E3D" w:rsidRPr="002325CC" w:rsidRDefault="002325CC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BD3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B8A5" w14:textId="45FA3A35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7FDE0" w14:textId="700283ED" w:rsidR="00261E9C" w:rsidRDefault="00BA7268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5895F820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0C5CD85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E541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D63D99" w:rsidRPr="00F939F4" w14:paraId="02A3BCD9" w14:textId="77777777" w:rsidTr="00D63D99">
        <w:trPr>
          <w:trHeight w:hRule="exact" w:val="429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B7675" w14:textId="7E951EBC" w:rsidR="00D63D99" w:rsidRPr="00D63D99" w:rsidRDefault="00D63D99" w:rsidP="00D63D9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тся к разделу «Картины природы в творчестве поэтов и писателей ХХ века».</w:t>
            </w:r>
          </w:p>
          <w:p w14:paraId="6D6CD13B" w14:textId="7A806720" w:rsidR="00D63D99" w:rsidRDefault="00D63D99" w:rsidP="00D63D9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</w:tr>
      <w:tr w:rsidR="00A92E3D" w:rsidRPr="00633F7E" w14:paraId="6AF72B7F" w14:textId="77777777" w:rsidTr="002325CC">
        <w:trPr>
          <w:trHeight w:hRule="exact" w:val="38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B5FB7" w14:textId="3C16207F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3E351" w14:textId="77777777" w:rsidR="002325CC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commentRangeStart w:id="12"/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Картины природы в творчест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ве поэтов и писателей ХХ века.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 А Бунин</w:t>
            </w:r>
            <w:r w:rsidRPr="008E304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«Гаснет вечер, даль 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инеет…», «Ещё и холоден и сыр…».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Л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ирические произведения как описание в стихотворной форме чувств поэта, связанных с наблюдениями, описаниями природы.</w:t>
            </w:r>
            <w:commentRangeEnd w:id="12"/>
            <w:r w:rsidR="00B86BA6">
              <w:rPr>
                <w:rStyle w:val="affb"/>
              </w:rPr>
              <w:commentReference w:id="12"/>
            </w:r>
          </w:p>
          <w:p w14:paraId="6FA49395" w14:textId="77777777" w:rsidR="002325CC" w:rsidRPr="00974DD1" w:rsidRDefault="002325CC" w:rsidP="002325CC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17BEB052" w14:textId="77777777" w:rsidR="00A92E3D" w:rsidRPr="001207E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97EF09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F95A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3E7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2EC6D9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8F637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70CEA" w14:textId="2B97DEBE" w:rsidR="00A92E3D" w:rsidRPr="004A0B7F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5A8D" w14:textId="77777777" w:rsidR="00A92E3D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789C2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EC0EE4" w14:paraId="0CEAE1EB" w14:textId="77777777" w:rsidTr="00E25FAB">
        <w:trPr>
          <w:trHeight w:hRule="exact" w:val="31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C8B2B" w14:textId="11C7E10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2325CC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3B6FB" w14:textId="392D892F" w:rsidR="00C55D19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3"/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А. А. Блок «Рожде</w:t>
            </w:r>
            <w:r w:rsidR="00EC0EE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ство», К. Д. Бальмонт «К зиме». 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8D77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commentRangeEnd w:id="13"/>
            <w:r w:rsidR="00B86BA6">
              <w:rPr>
                <w:rStyle w:val="affb"/>
              </w:rPr>
              <w:commentReference w:id="13"/>
            </w:r>
          </w:p>
          <w:p w14:paraId="06EFACCA" w14:textId="77777777" w:rsidR="008D774A" w:rsidRDefault="008D774A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0F842A" w14:textId="77777777" w:rsidR="002325CC" w:rsidRPr="00B50658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144E15F4" w14:textId="37E1932E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CEB30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7571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651893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C859D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9315" w14:textId="7C48F08B" w:rsidR="00A92E3D" w:rsidRPr="00C55D19" w:rsidRDefault="004A0B7F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4533" w14:textId="77777777" w:rsidR="002325CC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B0494A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C55D1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C8F1A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1C7B09CB" w14:textId="77777777" w:rsidTr="00E25FAB">
        <w:trPr>
          <w:trHeight w:hRule="exact" w:val="29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136E3" w14:textId="3C111174" w:rsidR="00EC0EE4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E3A3F" w14:textId="77777777" w:rsidR="00E67A29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4"/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И. Цветаева «Наши царства».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commentRangeEnd w:id="14"/>
            <w:r w:rsidR="00EB582B">
              <w:rPr>
                <w:rStyle w:val="affb"/>
              </w:rPr>
              <w:commentReference w:id="14"/>
            </w:r>
          </w:p>
          <w:p w14:paraId="35613842" w14:textId="1F55B65E" w:rsidR="00E67A29" w:rsidRDefault="00E67A29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Тематический тест</w:t>
            </w:r>
          </w:p>
          <w:p w14:paraId="174B4487" w14:textId="47FC743B" w:rsidR="00EC0EE4" w:rsidRPr="00B50658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1EF3782F" w14:textId="7A0119E4" w:rsidR="00EC0EE4" w:rsidRPr="00B3737D" w:rsidRDefault="00EC0EE4" w:rsidP="00A92E3D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6751E" w14:textId="24CD36AD" w:rsidR="00EC0EE4" w:rsidRPr="00C55D1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7FC20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F05E20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57A6E5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AAA503" w14:textId="65DDB2EE" w:rsidR="00EC0EE4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74297" w14:textId="45F0F539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E67A2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: тестирование</w:t>
            </w:r>
          </w:p>
          <w:p w14:paraId="46894DD0" w14:textId="77777777" w:rsidR="00EC0EE4" w:rsidRDefault="00EC0EE4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F939F4" w14:paraId="1008E14F" w14:textId="77777777" w:rsidTr="00EC0EE4">
        <w:trPr>
          <w:trHeight w:hRule="exact" w:val="58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C09B4" w14:textId="6DB7F9A4" w:rsidR="00EC0EE4" w:rsidRPr="00D63D99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 относя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тся к разделу «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Пьеса</w:t>
            </w:r>
            <w:r w:rsidRPr="00D63D9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».</w:t>
            </w:r>
          </w:p>
          <w:p w14:paraId="6DA38A99" w14:textId="50A3A7DF" w:rsidR="00EC0EE4" w:rsidRPr="00B50658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6886A22F" w14:textId="77777777" w:rsidR="00EC0EE4" w:rsidRDefault="00EC0EE4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7A1361" w14:paraId="7C3D1402" w14:textId="77777777" w:rsidTr="002F27D9">
        <w:trPr>
          <w:trHeight w:hRule="exact" w:val="2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9B6D6" w14:textId="61AFD034" w:rsidR="00A92E3D" w:rsidRPr="00C55D1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52</w:t>
            </w:r>
            <w:r w:rsidR="00A92E3D"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7E7A4" w14:textId="77777777" w:rsidR="002F27D9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новым жанром — пьесой-сказкой.</w:t>
            </w:r>
            <w:r w:rsidRPr="0015457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С. Я. Маршак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«Двенадцать месяцев». </w:t>
            </w:r>
            <w:r w:rsidRPr="00B17A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Понятия: пьеса, действие, персонажи, диалог, ремарка, реплика</w:t>
            </w:r>
            <w:r w:rsidRPr="00B17A15">
              <w:rPr>
                <w:lang w:val="ru-RU"/>
              </w:rPr>
              <w:t>.</w:t>
            </w:r>
          </w:p>
          <w:p w14:paraId="5E1E4562" w14:textId="77777777" w:rsidR="002325CC" w:rsidRPr="00B3737D" w:rsidRDefault="002F27D9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4A58B364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7E6E7A8" w14:textId="77777777" w:rsidR="00A92E3D" w:rsidRPr="00C55D19" w:rsidRDefault="0092268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FA31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7DB5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A601D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101DA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0C7E2" w14:textId="05263FD6" w:rsidR="00A92E3D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11213" w14:textId="77777777" w:rsidR="00F102E2" w:rsidRDefault="00F102E2" w:rsidP="00F102E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C6F4F18" w14:textId="77777777" w:rsidR="00A92E3D" w:rsidRPr="00F102E2" w:rsidRDefault="00A92E3D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3A570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A28DB5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C737CD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589DF1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411130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C961A7" w:rsidRPr="00633F7E" w14:paraId="7249079A" w14:textId="77777777" w:rsidTr="00DA4E43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58C0F" w14:textId="31DFB881" w:rsid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AF4B0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С. Я. Маршак «Двенадцать месяцев». </w:t>
            </w: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Структура пьесы. Особенности</w:t>
            </w:r>
            <w:r w:rsidRPr="001545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1199EA98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58C97700" w14:textId="77777777" w:rsidR="00C961A7" w:rsidRPr="00C961A7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7142A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D6EF2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5EBAB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EC9F9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40E7" w14:textId="276BB362" w:rsidR="00C961A7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C9E4" w14:textId="77777777" w:rsidR="00C961A7" w:rsidRDefault="002F27D9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24AFFED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F939F4" w14:paraId="71D5AADA" w14:textId="77777777" w:rsidTr="00EC0EE4">
        <w:trPr>
          <w:trHeight w:hRule="exact" w:val="986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7C85B" w14:textId="25DCF4EF" w:rsidR="00EC0EE4" w:rsidRPr="00EC0EE4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темы относятся к разделу «Делу время-потехе час». </w:t>
            </w:r>
          </w:p>
          <w:p w14:paraId="3B6A2336" w14:textId="28AD3CD5" w:rsidR="00EC0EE4" w:rsidRDefault="00EC0EE4" w:rsidP="00EC0EE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темы относятся к разделу «Юмористические произведения».</w:t>
            </w:r>
          </w:p>
        </w:tc>
      </w:tr>
      <w:tr w:rsidR="00C961A7" w:rsidRPr="00EC0EE4" w14:paraId="628CD583" w14:textId="77777777" w:rsidTr="00E25FAB">
        <w:trPr>
          <w:trHeight w:hRule="exact" w:val="14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59D59" w14:textId="54C7E01E" w:rsid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249A8" w14:textId="50B0A415" w:rsidR="002F27D9" w:rsidRPr="00974E9C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Введение в тему</w:t>
            </w:r>
            <w:r w:rsidR="00EC0EE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. </w:t>
            </w:r>
            <w:r w:rsid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45B08248" w14:textId="77777777" w:rsidR="00C961A7" w:rsidRPr="00EC6E09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F82CC3D" w14:textId="77777777" w:rsidR="00C961A7" w:rsidRPr="00B3737D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20FF5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1501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18987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5C26F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CD41" w14:textId="69CD8ABE" w:rsidR="00C961A7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F018B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B2AFD8D" w14:textId="77777777" w:rsidR="00C87D68" w:rsidRDefault="00C87D68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4DCBB6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EC0EE4" w:rsidRPr="00EC0EE4" w14:paraId="54B18275" w14:textId="77777777" w:rsidTr="00E25FAB">
        <w:trPr>
          <w:trHeight w:hRule="exact" w:val="19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30E88" w14:textId="12EDC93A" w:rsid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13BD0" w14:textId="623AEE2C" w:rsidR="00EC0EE4" w:rsidRPr="00EC0EE4" w:rsidRDefault="00EC0EE4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Заголовок как отражение главной мысли произведения. Е. Шварц «Сказка о потерянном времени».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Отношение автора к своему герою.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0948C" w14:textId="673DF217" w:rsid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F8D9D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A86FD6" w14:textId="77777777" w:rsidR="00EC0EE4" w:rsidRPr="00C55D19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76099" w14:textId="77777777" w:rsid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1B12A" w14:textId="0D509A8E" w:rsidR="00EC0EE4" w:rsidRPr="00C55D1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D3E96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60165B18" w14:textId="77777777" w:rsidR="00EC0EE4" w:rsidRDefault="00EC0EE4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1DAFB263" w14:textId="77777777" w:rsidTr="00DA4E43">
        <w:trPr>
          <w:trHeight w:hRule="exact" w:val="21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7FEF8" w14:textId="7E642236" w:rsidR="00A92E3D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56.</w:t>
            </w:r>
            <w:r w:rsidR="00A92E3D"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E04" w14:textId="77777777" w:rsidR="002F27D9" w:rsidRPr="00661BC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Е. Шварц «Сказка о потерянном времени». Беседа на нравственную тему. Труд лечит, а лень калечит.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Устное сочинение по теме беседы.</w:t>
            </w:r>
          </w:p>
          <w:p w14:paraId="717C84D6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00E73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35BB0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12A9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5B601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1EA2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1DDC6" w14:textId="6845F2E7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5C08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ED805C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063BF5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2CEC60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B54A1" w14:textId="1A15412E" w:rsidR="00A92E3D" w:rsidRPr="00C645B6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57.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AAE6E" w14:textId="77777777" w:rsidR="002F27D9" w:rsidRPr="00B5065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Герой рассказа. Отношение автора к своему герою.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14929B3D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75A2E8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6DF4F" w14:textId="77777777" w:rsidR="00A92E3D" w:rsidRPr="00C645B6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1A86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C53A1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51C484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CDF15" w14:textId="5E848665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30.01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70E61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C2F92B5" w14:textId="77777777" w:rsidR="00041C0C" w:rsidRDefault="00041C0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81BD9B6" w14:textId="77777777" w:rsidR="00B50658" w:rsidRDefault="00B50658" w:rsidP="00B5065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F7BD82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15E5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3014B1A2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5FC58" w14:textId="0729C4B0" w:rsidR="00EC0EE4" w:rsidRPr="00E25FAB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EC071" w14:textId="4DDF2739" w:rsidR="00EC0EE4" w:rsidRPr="00154571" w:rsidRDefault="00EC0EE4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Составление цитатного плана.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98E49" w14:textId="61194251" w:rsidR="00EC0EE4" w:rsidRPr="00EC0EE4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45B31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1B2405" w14:textId="77777777" w:rsidR="00EC0EE4" w:rsidRPr="001207EB" w:rsidRDefault="00EC0EE4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4196A7" w14:textId="77777777" w:rsidR="00EC0EE4" w:rsidRPr="001207EB" w:rsidRDefault="00EC0EE4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D5F69" w14:textId="1D24C1E9" w:rsidR="00EC0EE4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20B3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C81F159" w14:textId="77777777" w:rsidR="00EC0EE4" w:rsidRDefault="00EC0EE4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8847881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4DE44" w14:textId="75F5E6CF" w:rsidR="00A92E3D" w:rsidRPr="00B50658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59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FA3CF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«Как хорошо уметь читать». Самостоятельное чтение. В. Голявкин «Никакой горчицы я не ел». Оценка чтения и понимания текста.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0BBBEC28" w14:textId="77777777" w:rsidR="00A92E3D" w:rsidRPr="001207EB" w:rsidRDefault="00A92E3D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F7799" w14:textId="77777777" w:rsidR="00A92E3D" w:rsidRPr="00B50658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C03D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AC5872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CA0B9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B9B90" w14:textId="262FCCBB" w:rsidR="00A92E3D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B8E1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2F07A37" w14:textId="77777777" w:rsidR="007F6649" w:rsidRDefault="007F6649" w:rsidP="007F664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E8D47BA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0589CD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9033A5" w:rsidRPr="00633F7E" w14:paraId="78CC17CB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AE1E2" w14:textId="75A4798C" w:rsidR="009033A5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4464" w14:textId="37DC0515" w:rsidR="009033A5" w:rsidRPr="009033A5" w:rsidRDefault="009033A5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033A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Голявкин «Никакой горчицы я не ел». </w:t>
            </w:r>
            <w:r w:rsidRPr="009033A5">
              <w:rPr>
                <w:rFonts w:ascii="Times New Roman" w:hAnsi="Times New Roman" w:cs="Times New Roman"/>
                <w:sz w:val="20"/>
                <w:szCs w:val="20"/>
              </w:rPr>
              <w:t>Герои произведения. Инсценирование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6708" w14:textId="4C445AF9" w:rsidR="009033A5" w:rsidRPr="00B50658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15052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F35419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E3533" w14:textId="77777777" w:rsidR="009033A5" w:rsidRPr="00B50658" w:rsidRDefault="009033A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BB195" w14:textId="12CDE78C" w:rsidR="009033A5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2EC2E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B58629E" w14:textId="77777777" w:rsidR="009033A5" w:rsidRDefault="009033A5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939F4" w14:paraId="7C3A1A23" w14:textId="77777777" w:rsidTr="002F27D9">
        <w:trPr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FD097" w14:textId="14D95F49" w:rsidR="00A92E3D" w:rsidRPr="00B50658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227FF" w14:textId="1240B1D9" w:rsidR="00041C0C" w:rsidRPr="00EC6E09" w:rsidRDefault="00E67A29" w:rsidP="00041C0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роверочная работа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</w:t>
            </w:r>
          </w:p>
          <w:p w14:paraId="3D850DEB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3D7A0" w14:textId="77777777" w:rsidR="00A92E3D" w:rsidRPr="00B50658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D42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8E39B4" w14:textId="77777777" w:rsidR="00A92E3D" w:rsidRPr="002F27D9" w:rsidRDefault="002F27D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27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872F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EB5D6" w14:textId="00388F86" w:rsidR="00A92E3D" w:rsidRPr="00B50658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24937" w14:textId="167FBBD8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245BA73B" w14:textId="389E6F1E" w:rsidR="00261E9C" w:rsidRDefault="00261E9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4FE032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CC5713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352E3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F939F4" w14:paraId="66D1F1A7" w14:textId="77777777" w:rsidTr="00EC0EE4">
        <w:trPr>
          <w:trHeight w:hRule="exact" w:val="104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C6F6" w14:textId="1B76F5EF" w:rsidR="00EC0EE4" w:rsidRPr="00EC0EE4" w:rsidRDefault="00EC0EE4" w:rsidP="00EC0EE4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тема относится к разделу «Страна детства». </w:t>
            </w:r>
          </w:p>
          <w:p w14:paraId="0134EF6E" w14:textId="5AAE7A88" w:rsidR="00EC0EE4" w:rsidRDefault="00EC0EE4" w:rsidP="00EC0EE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</w:t>
            </w:r>
            <w:r w:rsidRPr="00EC0EE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В тематическом планировании относится к разделу «Произведения о детях».</w:t>
            </w:r>
          </w:p>
        </w:tc>
      </w:tr>
      <w:tr w:rsidR="00A92E3D" w:rsidRPr="00EC0EE4" w14:paraId="6A83B5E5" w14:textId="77777777" w:rsidTr="00E25FAB">
        <w:trPr>
          <w:trHeight w:hRule="exact" w:val="142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9B928" w14:textId="317BE2C8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407DB2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63572862" w14:textId="77777777" w:rsidR="00041C0C" w:rsidRP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1B52659" w14:textId="77777777" w:rsidR="00B50658" w:rsidRPr="00B50658" w:rsidRDefault="00B50658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3D8CE9A4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1317" w14:textId="77777777" w:rsidR="00A92E3D" w:rsidRPr="00EC0EE4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54361" w14:textId="77777777" w:rsidR="00A92E3D" w:rsidRPr="00EC0EE4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16BAE7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D0183" w14:textId="77777777" w:rsidR="00A92E3D" w:rsidRPr="00EC0EE4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FF760" w14:textId="14E6BADC" w:rsidR="00A92E3D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1F03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нтроль</w:t>
            </w:r>
          </w:p>
          <w:p w14:paraId="34298616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09C9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EC0EE4" w:rsidRPr="00EC0EE4" w14:paraId="702B7BFD" w14:textId="77777777" w:rsidTr="00E25FAB">
        <w:trPr>
          <w:trHeight w:hRule="exact" w:val="12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9DE3F" w14:textId="78B7E3A7" w:rsidR="00EC0EE4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0C359" w14:textId="77777777" w:rsidR="00EC0EE4" w:rsidRPr="00683A39" w:rsidRDefault="00EC0EE4" w:rsidP="00EC0EE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Житков «Как я ловил человечков».  О</w:t>
            </w: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собенности развития сюжета.</w:t>
            </w:r>
          </w:p>
          <w:p w14:paraId="068001BD" w14:textId="77777777" w:rsidR="00EC0EE4" w:rsidRDefault="00EC0EE4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CF63E2" w14:textId="580C3C12" w:rsidR="00EC0EE4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7C617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8B75D42" w14:textId="77777777" w:rsidR="00EC0EE4" w:rsidRPr="00B50658" w:rsidRDefault="00EC0EE4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81A550" w14:textId="77777777" w:rsidR="00EC0EE4" w:rsidRPr="00EC0EE4" w:rsidRDefault="00EC0EE4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BD1C" w14:textId="729B3FB8" w:rsidR="00EC0EE4" w:rsidRPr="00EC0EE4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97573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2DF6CD37" w14:textId="77777777" w:rsidR="00EC0EE4" w:rsidRDefault="00EC0EE4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683A39" w:rsidRPr="004B176A" w14:paraId="347A8189" w14:textId="77777777" w:rsidTr="00E25FAB">
        <w:trPr>
          <w:trHeight w:hRule="exact" w:val="15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A2113" w14:textId="41A56512" w:rsidR="00683A39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3B43D" w14:textId="589EB084" w:rsidR="00683A39" w:rsidRPr="00683A39" w:rsidRDefault="00683A39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Житков «Как я ловил человечков».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Словесный портрет героя как его характеристика.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5603" w14:textId="588FCD18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E805D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8F505F" w14:textId="77777777" w:rsidR="00683A39" w:rsidRPr="00B50658" w:rsidRDefault="00683A39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B0529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1B5AA" w14:textId="48E86E16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BC0449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4232DDF9" w14:textId="77777777" w:rsidR="00683A39" w:rsidRDefault="00683A3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24D54EC" w14:textId="77777777" w:rsidTr="00DA4E43">
        <w:trPr>
          <w:trHeight w:hRule="exact" w:val="2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60B33" w14:textId="3E081A28" w:rsidR="00A92E3D" w:rsidRPr="00EC0EE4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  <w:r w:rsidR="00A92E3D" w:rsidRPr="00EC0EE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8AC7" w14:textId="77777777" w:rsidR="0093588D" w:rsidRPr="000816B4" w:rsidRDefault="0093588D" w:rsidP="0093588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Точка зрения автора в художественном произведении. Точка зрения читателя на прочитанное в художественном произведении. .</w:t>
            </w: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Г. Паустовский «Корзина с еловыми шишками».</w:t>
            </w:r>
          </w:p>
          <w:p w14:paraId="1F00D9AC" w14:textId="77777777" w:rsidR="00A92E3D" w:rsidRPr="00974DD1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EAB6C1B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F32BC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A119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0B52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626BF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4B18F" w14:textId="17D411CB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C71B9" w14:textId="77777777" w:rsidR="0093588D" w:rsidRDefault="002F27D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393979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2AECA5" w14:textId="77777777" w:rsidR="00A92E3D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9C554A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633F7E" w14:paraId="2A472AE5" w14:textId="77777777" w:rsidTr="00E25FAB">
        <w:trPr>
          <w:trHeight w:hRule="exact" w:val="21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6CD95" w14:textId="4F7E5F15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9BE58" w14:textId="076BE27A" w:rsidR="00683A39" w:rsidRPr="00683A39" w:rsidRDefault="00683A39" w:rsidP="0093588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Паустовский «Корзина с еловыми шишками».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Сюжет. Последовательность событий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8217E" w14:textId="4C5F064A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9AB6C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F24778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AC9C63" w14:textId="77777777" w:rsidR="00683A39" w:rsidRPr="00C645B6" w:rsidRDefault="00683A39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85AFA" w14:textId="3DBB5D62" w:rsidR="00683A39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11DD2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8C720EF" w14:textId="77777777" w:rsidR="00683A39" w:rsidRDefault="00683A3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BA7268" w14:paraId="16F17122" w14:textId="77777777" w:rsidTr="00683A39">
        <w:trPr>
          <w:trHeight w:hRule="exact" w:val="18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BBCB" w14:textId="685D592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67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A980A" w14:textId="3FFCB96A" w:rsidR="0093588D" w:rsidRPr="00683A39" w:rsidRDefault="0093588D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 Беседа на нравственную тему.</w:t>
            </w:r>
            <w:r w:rsidR="00683A3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Словесный портрет героя как его характеристика.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Подробное и краткое описание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на основе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683A39"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текста</w:t>
            </w:r>
            <w:r w:rsidR="00683A39"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>.</w:t>
            </w:r>
            <w:r w:rsid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</w:p>
          <w:p w14:paraId="13878DF4" w14:textId="77777777" w:rsidR="00C918C7" w:rsidRPr="00EC6E09" w:rsidRDefault="00C918C7" w:rsidP="00C918C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25D86B5" w14:textId="77777777" w:rsidR="00C918C7" w:rsidRPr="00866A38" w:rsidRDefault="00C918C7" w:rsidP="00974DD1">
            <w:pPr>
              <w:shd w:val="clear" w:color="auto" w:fill="FFFFFF" w:themeFill="background1"/>
              <w:rPr>
                <w:lang w:val="ru-RU"/>
              </w:rPr>
            </w:pPr>
          </w:p>
          <w:p w14:paraId="6905A904" w14:textId="77777777" w:rsidR="00A92E3D" w:rsidRPr="00974DD1" w:rsidRDefault="00A92E3D" w:rsidP="00A92E3D">
            <w:pPr>
              <w:shd w:val="clear" w:color="auto" w:fill="FFFFFF" w:themeFill="background1"/>
              <w:rPr>
                <w:lang w:val="ru-RU"/>
              </w:rPr>
            </w:pPr>
          </w:p>
          <w:p w14:paraId="1931E170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2372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A356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5045CE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2B3F3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E2906" w14:textId="57FA3AC3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27.02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6007F" w14:textId="55F57989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3ABE792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3B9714" w14:textId="77777777" w:rsidR="00A92E3D" w:rsidRDefault="00974DD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11FAB0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683A39" w14:paraId="25E08F54" w14:textId="77777777" w:rsidTr="00320F4C">
        <w:trPr>
          <w:trHeight w:hRule="exact"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E0CC8" w14:textId="6032AB2C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3D37B7" w14:textId="13C1FA7F" w:rsidR="00683A39" w:rsidRPr="00C8100B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Составление вопросов по тексту. Главная и</w:t>
            </w:r>
            <w:r w:rsidRPr="00683A39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Pr="00683A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второстепенная информация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F1FE8" w14:textId="59453368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7B224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09FC06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1616AC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08992" w14:textId="35AD3397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20D9F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165A6BA6" w14:textId="77777777" w:rsidR="00683A39" w:rsidRDefault="00683A39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683A39" w:rsidRPr="00F939F4" w14:paraId="60536915" w14:textId="77777777" w:rsidTr="00320F4C">
        <w:trPr>
          <w:trHeight w:hRule="exact"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002B5" w14:textId="12DDAE0C" w:rsidR="00683A3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40911" w14:textId="71706E9A" w:rsidR="00683A39" w:rsidRDefault="00E67A2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Тематическая проверочная работа 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3C4C427" w14:textId="77777777" w:rsidR="00683A39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5E34F" w14:textId="10D8691D" w:rsidR="00683A39" w:rsidRP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310D" w14:textId="77777777" w:rsidR="00683A39" w:rsidRPr="00683A39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7CBA62" w14:textId="6B617BBA" w:rsidR="00683A39" w:rsidRPr="00E56AF7" w:rsidRDefault="00E25FAB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07026A" w14:textId="77777777" w:rsidR="00683A39" w:rsidRPr="00E56AF7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47AEC" w14:textId="50A0FF25" w:rsidR="00683A39" w:rsidRPr="00683A39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472F5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491C5E1D" w14:textId="77777777" w:rsidR="00683A39" w:rsidRDefault="00683A39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66009" w:rsidRPr="00F939F4" w14:paraId="38EAF867" w14:textId="77777777" w:rsidTr="00B66009">
        <w:trPr>
          <w:trHeight w:hRule="exact" w:val="99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5E78B" w14:textId="68ECF4DC" w:rsidR="00B66009" w:rsidRPr="00B66009" w:rsidRDefault="00B66009" w:rsidP="00B66009">
            <w:pPr>
              <w:pStyle w:val="affc"/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                                               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темы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относя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тся к разделу «Природа и мы». </w:t>
            </w:r>
          </w:p>
          <w:p w14:paraId="112AFAFA" w14:textId="657A8F89" w:rsidR="00B66009" w:rsidRDefault="00B66009" w:rsidP="00B6600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тематическом планировании темы относя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B660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B6600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Произведения о животных и родной природе».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A92E3D" w:rsidRPr="00320F4C" w14:paraId="415FDF2D" w14:textId="77777777" w:rsidTr="00E67A29">
        <w:trPr>
          <w:trHeight w:hRule="exact" w:val="15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DD84D" w14:textId="65695AE6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EE1037" w14:textId="77777777" w:rsidR="00B66009" w:rsidRPr="00974E9C" w:rsidRDefault="00B66009" w:rsidP="00B6600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1CFDE653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C31" w14:textId="77777777" w:rsidR="00A92E3D" w:rsidRPr="00320F4C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58CEE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6C33DF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0EA856" w14:textId="77777777" w:rsidR="00A92E3D" w:rsidRPr="00320F4C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CC78F" w14:textId="4B691FBC" w:rsidR="00A92E3D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40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EA71C1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1AE214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B66009" w:rsidRPr="00E25FAB" w14:paraId="4E07CA11" w14:textId="77777777" w:rsidTr="00DA4E43">
        <w:trPr>
          <w:trHeight w:hRule="exact" w:val="2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17CA5" w14:textId="15D116CE" w:rsidR="00B6600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2780C3" w14:textId="2F54165B" w:rsidR="00B66009" w:rsidRDefault="00B66009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Сравнение художественного и научно-познавательного текста. Д. Мамин-Сибиряк «Приёмыш». Выборочный пересказ</w:t>
            </w:r>
            <w:r w:rsidRPr="00D20DDB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8399DF" w14:textId="723AE5C9" w:rsidR="00B66009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2E277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A6E2FF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5F1C78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D3D42D" w14:textId="1958B47A" w:rsidR="00B66009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E467B" w14:textId="6693B8B6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2F7F9F1C" w14:textId="77777777" w:rsidR="00B66009" w:rsidRDefault="00B6600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66009" w:rsidRPr="009828C3" w14:paraId="26FC4A6E" w14:textId="77777777" w:rsidTr="00E25FAB">
        <w:trPr>
          <w:trHeight w:hRule="exact" w:val="142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0D4B5" w14:textId="116489DF" w:rsidR="00B66009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D2529" w14:textId="0A01D2B4" w:rsidR="00B66009" w:rsidRPr="009828C3" w:rsidRDefault="009828C3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828C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Д. Мамин-Сибиряк «Приёмыш». </w:t>
            </w:r>
            <w:r w:rsidRPr="009828C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Составление разных видов плана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73DAE" w14:textId="4C22043E" w:rsidR="00B66009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275B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5D0C484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1002D2" w14:textId="77777777" w:rsidR="00B66009" w:rsidRPr="00320F4C" w:rsidRDefault="00B6600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930B2" w14:textId="7B105BF9" w:rsidR="00B66009" w:rsidRPr="00320F4C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9AE77" w14:textId="5460DCA3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CDDE08D" w14:textId="77777777" w:rsidR="00B66009" w:rsidRDefault="00B6600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B11B7" w14:paraId="655DA901" w14:textId="77777777" w:rsidTr="00DA4E43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186E2" w14:textId="6C5D5916" w:rsidR="00A92E3D" w:rsidRPr="00320F4C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73</w:t>
            </w:r>
            <w:r w:rsidR="00A92E3D" w:rsidRPr="00320F4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552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Олицетворение как средство создания образа. 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Есенин «Лебедушка».</w:t>
            </w:r>
            <w:r w:rsidRPr="00BE75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48EFBD31" w14:textId="77777777" w:rsidR="00A92E3D" w:rsidRPr="00B3737D" w:rsidRDefault="00A92E3D" w:rsidP="00B3737D">
            <w:pPr>
              <w:autoSpaceDE w:val="0"/>
              <w:autoSpaceDN w:val="0"/>
              <w:spacing w:before="78" w:after="0" w:line="25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9DC97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053E3" w14:textId="77777777" w:rsidR="00A92E3D" w:rsidRPr="0036622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F0CCB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AC614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AA54" w14:textId="3DA55BBF" w:rsidR="00A92E3D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C5A25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6FAFA36" w14:textId="77777777" w:rsidR="00A92E3D" w:rsidRPr="000E45B8" w:rsidRDefault="00A92E3D" w:rsidP="00B3737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D4F19C" w14:textId="77777777" w:rsidTr="00347795">
        <w:trPr>
          <w:trHeight w:hRule="exact" w:val="9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97ED4" w14:textId="4175F66D" w:rsidR="00A92E3D" w:rsidRPr="00B3737D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74</w:t>
            </w:r>
            <w:r w:rsidR="00A92E3D"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9DD50" w14:textId="2AE6B81B" w:rsidR="00A92E3D" w:rsidRPr="00683A39" w:rsidRDefault="00683A39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83A3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Пришвин. «Выскочка». Анализ заголовка.</w:t>
            </w:r>
          </w:p>
          <w:p w14:paraId="18DBFAF7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79259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63826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D4DF27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818A5F" w14:textId="77777777" w:rsidR="00A92E3D" w:rsidRPr="00BE75B2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648FB" w14:textId="0BBD76D9" w:rsidR="00A92E3D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C9A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727114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0CE325F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16F4A1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7A3DA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D9B2B3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683A39" w:rsidRPr="004B176A" w14:paraId="5711BEEA" w14:textId="77777777" w:rsidTr="00DA4E43">
        <w:trPr>
          <w:trHeight w:hRule="exact" w:val="1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52534" w14:textId="657B94DA" w:rsidR="00683A39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75.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0FB22" w14:textId="65440E11" w:rsidR="00683A39" w:rsidRPr="00B66009" w:rsidRDefault="00683A39" w:rsidP="00683A3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660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 Пришвин. «Выскочка».  Герои произведения. Характеристика героя на основе поступка.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F0685" w14:textId="1FA61A12" w:rsidR="00683A39" w:rsidRPr="00B3737D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9D484" w14:textId="77777777" w:rsidR="00683A39" w:rsidRPr="00B3737D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A8845" w14:textId="77777777" w:rsidR="00683A39" w:rsidRPr="00B3737D" w:rsidRDefault="00683A39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AA15F" w14:textId="77777777" w:rsidR="00683A39" w:rsidRPr="00BE75B2" w:rsidRDefault="00683A3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D9F58" w14:textId="7E8508BE" w:rsidR="00683A39" w:rsidRPr="00B3737D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E3DB" w14:textId="1B2C0EB2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8C6A0C0" w14:textId="77777777" w:rsidR="00683A39" w:rsidRDefault="00683A3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526AC83F" w14:textId="77777777" w:rsidTr="00154571">
        <w:trPr>
          <w:trHeight w:hRule="exact" w:val="21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5BC59" w14:textId="170D3CFD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76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7718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Рубрика «Поговорим о самом главном». А. Куприн «Барбос и Жулька». </w:t>
            </w:r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на нравственную тему.</w:t>
            </w:r>
          </w:p>
          <w:p w14:paraId="53AB4805" w14:textId="77777777" w:rsidR="00BE75B2" w:rsidRPr="00BE75B2" w:rsidRDefault="00BE75B2" w:rsidP="00BE75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F6CAF2" w14:textId="77777777" w:rsidR="00A92E3D" w:rsidRPr="00BE75B2" w:rsidRDefault="00A92E3D" w:rsidP="00BE75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48BAA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EC5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BEDCC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8266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A657" w14:textId="50AD5DC7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338A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855307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7311E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BA7268" w14:paraId="5BBD2E74" w14:textId="77777777" w:rsidTr="00E25FAB">
        <w:trPr>
          <w:trHeight w:hRule="exact" w:val="154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0ECE1" w14:textId="264E20AB" w:rsidR="00A92E3D" w:rsidRPr="00C645B6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C6555" w14:textId="38048A6F" w:rsidR="00D20DDB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Астафьев «Стрижонок Скрип». </w:t>
            </w:r>
            <w:r w:rsidRPr="008765AF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Тема охраны природы в произведениях. </w:t>
            </w:r>
            <w:r w:rsidR="00347795"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Герои рассказа.</w:t>
            </w:r>
            <w:r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39282F71" w14:textId="22B98230" w:rsidR="00A92E3D" w:rsidRPr="00C8100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5B0D96B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1AFC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0E07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81505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4CCB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370B" w14:textId="25F385C5" w:rsidR="00A92E3D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46F1C" w14:textId="1EA413B8" w:rsidR="00BA7268" w:rsidRDefault="00BA7268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E25FA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19498D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CB8A6DA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2E5FA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347795" w:rsidRPr="008E7EC1" w14:paraId="7798A3CC" w14:textId="77777777" w:rsidTr="00E25FAB">
        <w:trPr>
          <w:trHeight w:hRule="exact" w:val="15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91776" w14:textId="1E480595" w:rsidR="00347795" w:rsidRPr="00E25FA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5FF6F" w14:textId="61509E6D" w:rsidR="00347795" w:rsidRPr="00347795" w:rsidRDefault="00347795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В. Астафьев «Стрижонок Скрип». </w:t>
            </w:r>
            <w:r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Деление текста на части. Составление плана. </w:t>
            </w:r>
            <w:r w:rsidRPr="00347795">
              <w:rPr>
                <w:rFonts w:ascii="Times New Roman" w:hAnsi="Times New Roman" w:cs="Times New Roman"/>
                <w:sz w:val="20"/>
                <w:szCs w:val="20"/>
              </w:rPr>
              <w:t>Выборочный пересказ.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4F894" w14:textId="032EFEFE" w:rsidR="00347795" w:rsidRPr="008E7EC1" w:rsidRDefault="008E7EC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10289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B012A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84EFF" w14:textId="77777777" w:rsidR="00347795" w:rsidRPr="00C645B6" w:rsidRDefault="00347795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B62F5" w14:textId="0A5F8E51" w:rsidR="00347795" w:rsidRPr="0040783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24.03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914B0" w14:textId="7BF86FA9" w:rsidR="008E7EC1" w:rsidRDefault="008E7EC1" w:rsidP="008E7EC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D300E12" w14:textId="77777777" w:rsidR="00347795" w:rsidRDefault="00347795" w:rsidP="00BA72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F939F4" w14:paraId="01560B53" w14:textId="77777777" w:rsidTr="00E25FAB">
        <w:trPr>
          <w:trHeight w:hRule="exact" w:val="140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BF881" w14:textId="59550AC3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79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ED670" w14:textId="2CC1F1D1" w:rsidR="00A92E3D" w:rsidRPr="0036622B" w:rsidRDefault="00E67A29" w:rsidP="00EE5EF4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Тематическая проверочная работа </w:t>
            </w:r>
            <w:r w:rsid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EE5EF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347795"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54F25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A0AB8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9A0B3C" w14:textId="04E0A241" w:rsidR="00A92E3D" w:rsidRPr="008E7EC1" w:rsidRDefault="008E7EC1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ADE732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B404E" w14:textId="0EE3724D" w:rsidR="00A92E3D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CCCA8" w14:textId="77777777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057C019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D7821" w:rsidRPr="00F939F4" w14:paraId="248BA1C8" w14:textId="77777777" w:rsidTr="001D7821">
        <w:trPr>
          <w:trHeight w:hRule="exact" w:val="1320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417A0" w14:textId="75738461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</w:t>
            </w:r>
            <w:r w:rsidR="00EE5EF4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«Родина». </w:t>
            </w:r>
          </w:p>
          <w:p w14:paraId="720E2AC4" w14:textId="2CD2E9CD" w:rsidR="001D7821" w:rsidRDefault="001D7821" w:rsidP="001D782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 Родине, героические страницы истории». Изучение тем этог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о раздела было начато в начале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первой четверти.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347795" w:rsidRPr="00E25FAB" w14:paraId="0A9D21F8" w14:textId="77777777" w:rsidTr="007F6649">
        <w:trPr>
          <w:trHeight w:hRule="exact" w:val="2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64696" w14:textId="2E8AB641" w:rsid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F2E2E" w14:textId="4AB8F692" w:rsidR="00347795" w:rsidRPr="00347795" w:rsidRDefault="00347795" w:rsidP="0034779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Что такое риторический вопрос. И. С. Никитин «Русь». </w:t>
            </w:r>
            <w:r>
              <w:rPr>
                <w:lang w:val="ru-RU"/>
              </w:rPr>
              <w:t xml:space="preserve"> </w:t>
            </w:r>
            <w:r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 Родины в поэтическом тексте. Ритм стихотворения.</w:t>
            </w:r>
          </w:p>
          <w:p w14:paraId="177E9A2C" w14:textId="77777777" w:rsidR="00347795" w:rsidRPr="00C961A7" w:rsidRDefault="00347795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D4DDE" w14:textId="455E1750" w:rsidR="00347795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12D38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C082A8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611B2E" w14:textId="77777777" w:rsidR="00347795" w:rsidRPr="00D20DDB" w:rsidRDefault="00347795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C9DBC" w14:textId="518E62B6" w:rsidR="00347795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14216" w14:textId="3C4120A8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71C0FF5" w14:textId="77777777" w:rsidR="00347795" w:rsidRDefault="00347795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61DCB408" w14:textId="77777777" w:rsidTr="00540D13">
        <w:trPr>
          <w:trHeight w:hRule="exact" w:val="15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D203B" w14:textId="07B98F33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81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504C" w14:textId="3CD7E49C" w:rsidR="00A92E3D" w:rsidRPr="00347795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5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Дрожжин «Родине». А. Жигулин «О, Родина!».</w:t>
            </w:r>
            <w:commentRangeEnd w:id="15"/>
            <w:r w:rsidR="00AF1FC3">
              <w:rPr>
                <w:rStyle w:val="affb"/>
              </w:rPr>
              <w:commentReference w:id="15"/>
            </w:r>
            <w:r w:rsidR="00347795" w:rsidRPr="00347795">
              <w:rPr>
                <w:lang w:val="ru-RU"/>
              </w:rPr>
              <w:t xml:space="preserve"> </w:t>
            </w:r>
            <w:r w:rsidR="00347795" w:rsidRPr="003477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 стихотворения. Авторское отношение к изображаемому.</w:t>
            </w:r>
          </w:p>
          <w:p w14:paraId="6D77693F" w14:textId="77777777" w:rsidR="00A92E3D" w:rsidRPr="004253FE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D769F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C786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F485BA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BAF6C7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A11B4" w14:textId="5E6DBADB" w:rsidR="00A92E3D" w:rsidRPr="00D20DD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5DEF7" w14:textId="77777777" w:rsidR="00CB4D15" w:rsidRPr="00CB4D15" w:rsidRDefault="002F27D9" w:rsidP="00CB4D1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067628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3BA2BF" w14:textId="77777777" w:rsidR="00A92E3D" w:rsidRDefault="0071345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FDF3AB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E25FAB" w14:paraId="39541EBA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3753D" w14:textId="36357D81" w:rsidR="00A92E3D" w:rsidRPr="00D20DDB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82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DABD7" w14:textId="77777777" w:rsidR="00A92E3D" w:rsidRDefault="00EE5EF4" w:rsidP="00E25FAB">
            <w:pP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EE5EF4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Н. М. Языков «Мой друг! Что может быть милей…»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 w:rsidR="00E25FAB" w:rsidRPr="00E25FAB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="00E25FAB" w:rsidRPr="00E25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Тема, основная мысль, заголовок.</w:t>
            </w:r>
            <w:r w:rsidR="00E25FAB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, </w:t>
            </w:r>
            <w:r w:rsid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С</w:t>
            </w:r>
            <w:r w:rsidR="00E25FAB" w:rsidRP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оотнесение смысла пословиц о Родине с</w:t>
            </w:r>
            <w:r w:rsidR="00E25FAB"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="00E25FAB" w:rsidRP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прослушанными/прочитанными произведениями</w:t>
            </w:r>
            <w:r w:rsidR="00E25FAB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</w:p>
          <w:p w14:paraId="3B36E76E" w14:textId="2F861107" w:rsidR="00E25FAB" w:rsidRPr="00E25FAB" w:rsidRDefault="00E25FAB" w:rsidP="00E25FAB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9333D" w14:textId="77777777" w:rsidR="00A92E3D" w:rsidRPr="00E25FA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E25FA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F818E" w14:textId="77777777" w:rsidR="00A92E3D" w:rsidRPr="00866A3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E9E89F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8DF2E8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C6B45" w14:textId="32A63C20" w:rsidR="00A92E3D" w:rsidRPr="00E25FAB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8E9EA1" w14:textId="4127B4FE" w:rsidR="00E25FAB" w:rsidRDefault="00E25FAB" w:rsidP="00E25FA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6FB5BED3" w14:textId="64EAE1B8" w:rsidR="00261E9C" w:rsidRDefault="00261E9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E06104F" w14:textId="77777777" w:rsidR="00BE75B2" w:rsidRDefault="00BE75B2" w:rsidP="00BE75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AC7E2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BE75B2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7003F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347795" w:rsidRPr="004B176A" w14:paraId="6A624D1C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BB2F3" w14:textId="3D1C7F20" w:rsid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53345" w14:textId="77777777" w:rsidR="00EE5EF4" w:rsidRPr="00C961A7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«Поговорим о самом главном». Песня защитников Брестской крепости. Беседа на нравственную тему.</w:t>
            </w:r>
          </w:p>
          <w:p w14:paraId="369CBAAE" w14:textId="77777777" w:rsidR="00EE5EF4" w:rsidRDefault="00EE5EF4" w:rsidP="00EE5EF4">
            <w:pPr>
              <w:rPr>
                <w:sz w:val="20"/>
                <w:szCs w:val="20"/>
                <w:lang w:val="ru-RU"/>
              </w:rPr>
            </w:pPr>
          </w:p>
          <w:p w14:paraId="011CF1DE" w14:textId="283BA65D" w:rsidR="00347795" w:rsidRPr="00C961A7" w:rsidRDefault="00E67A29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Тематический тест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78B91" w14:textId="2B573FA7" w:rsidR="00347795" w:rsidRPr="00347795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2232D" w14:textId="77777777" w:rsidR="00347795" w:rsidRPr="00866A38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D7C5110" w14:textId="77777777" w:rsidR="00347795" w:rsidRPr="004253FE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3E92E1" w14:textId="5D53632D" w:rsidR="00347795" w:rsidRPr="004253FE" w:rsidRDefault="00347795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580D5" w14:textId="2E5D65ED" w:rsidR="00347795" w:rsidRPr="00347795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65A40" w14:textId="77777777" w:rsidR="00EE5EF4" w:rsidRDefault="00EE5EF4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тестирование</w:t>
            </w:r>
          </w:p>
          <w:p w14:paraId="2E7C1C9C" w14:textId="77777777" w:rsidR="00347795" w:rsidRDefault="00347795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EE5EF4" w14:paraId="355A3FEC" w14:textId="77777777" w:rsidTr="00517DB9">
        <w:trPr>
          <w:trHeight w:hRule="exact" w:val="2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87CE" w14:textId="565BE110" w:rsidR="00A92E3D" w:rsidRPr="00C645B6" w:rsidRDefault="00E25FAB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1FBB5" w14:textId="77777777" w:rsidR="00EE5EF4" w:rsidRPr="00C961A7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 (по выбору): «Они защищали Родину», «Как не гордиться мне тобой, Россия», «Россия – Родина – моя».</w:t>
            </w:r>
          </w:p>
          <w:p w14:paraId="7B77EFD4" w14:textId="77777777" w:rsidR="00EB5D74" w:rsidRPr="000816B4" w:rsidRDefault="00EB5D74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33890A7" w14:textId="77777777" w:rsidR="00C8100B" w:rsidRPr="000816B4" w:rsidRDefault="00C918C7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6C122903" w14:textId="77777777" w:rsidR="00A92E3D" w:rsidRPr="00866A3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C49D6" w14:textId="77777777" w:rsidR="00A92E3D" w:rsidRPr="00C961A7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94007" w14:textId="331C256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CA299A" w14:textId="77777777" w:rsidR="00A92E3D" w:rsidRPr="00C8100B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AE9B6" w14:textId="6310AA16" w:rsidR="00A92E3D" w:rsidRPr="00C8100B" w:rsidRDefault="00EE5EF4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4D330" w14:textId="501C07D1" w:rsidR="00A92E3D" w:rsidRPr="00C961A7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A2118" w14:textId="77777777" w:rsidR="00EE5EF4" w:rsidRPr="00C028F8" w:rsidRDefault="00EE5EF4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контроль: практическая работа в форме проектной деятельности. 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листа».</w:t>
            </w:r>
          </w:p>
          <w:p w14:paraId="3D104CAC" w14:textId="77777777" w:rsidR="00A92E3D" w:rsidRPr="000E45B8" w:rsidRDefault="00A92E3D" w:rsidP="00EE5EF4">
            <w:pPr>
              <w:rPr>
                <w:sz w:val="20"/>
                <w:szCs w:val="20"/>
                <w:lang w:val="ru-RU"/>
              </w:rPr>
            </w:pPr>
          </w:p>
        </w:tc>
      </w:tr>
      <w:tr w:rsidR="00FF3C11" w:rsidRPr="00F939F4" w14:paraId="5EA0A877" w14:textId="77777777" w:rsidTr="00517DB9">
        <w:trPr>
          <w:trHeight w:hRule="exact" w:val="1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3079D" w14:textId="3821A39F" w:rsidR="00FF3C11" w:rsidRPr="00C961A7" w:rsidRDefault="00E25FAB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85</w:t>
            </w:r>
            <w:r w:rsidR="00FF3C11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7401E4A8" w14:textId="77777777" w:rsidR="00EE5EF4" w:rsidRPr="000816B4" w:rsidRDefault="00EE5EF4" w:rsidP="00EE5EF4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 за год</w:t>
            </w:r>
          </w:p>
          <w:p w14:paraId="374D552C" w14:textId="77777777" w:rsidR="00FF3C11" w:rsidRPr="000816B4" w:rsidRDefault="00FF3C11" w:rsidP="00EE5EF4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94D5B" w14:textId="77777777" w:rsidR="00FF3C11" w:rsidRPr="00C961A7" w:rsidRDefault="00FF3C1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963C4" w14:textId="59D3BC0E" w:rsidR="00FF3C11" w:rsidRPr="00C961A7" w:rsidRDefault="00EE5EF4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652987" w14:textId="77777777" w:rsidR="00FF3C11" w:rsidRPr="000816B4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6D2EC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66806" w14:textId="5E64CB25" w:rsidR="00FF3C11" w:rsidRPr="00C961A7" w:rsidRDefault="00407835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24138" w14:textId="77777777" w:rsidR="00EE5EF4" w:rsidRDefault="00EE5EF4" w:rsidP="00EE5EF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Промежуточный контроль: контрольная работа в письменной форме.</w:t>
            </w:r>
          </w:p>
          <w:p w14:paraId="740AC653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C675BE1" w14:textId="77777777" w:rsidR="00FF3C11" w:rsidRDefault="000816B4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43CBF27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7DEAAD" w14:textId="77777777" w:rsidR="00FF3C11" w:rsidRPr="000E45B8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939F4" w14:paraId="78C8358D" w14:textId="77777777" w:rsidTr="00540D13">
        <w:trPr>
          <w:trHeight w:hRule="exact" w:val="18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D138" w14:textId="6CCDE629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1C015EE1" w14:textId="77777777" w:rsidR="00EE5EF4" w:rsidRPr="000816B4" w:rsidRDefault="00EE5EF4" w:rsidP="00EE5EF4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  <w:p w14:paraId="47463213" w14:textId="74CB4FB8" w:rsidR="00114A33" w:rsidRPr="00114A33" w:rsidRDefault="00114A33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BEFD9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D35B7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29E40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DBEE3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0E8CD" w14:textId="5BD22BB2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56E40" w14:textId="77777777" w:rsidR="00EE5EF4" w:rsidRPr="00C028F8" w:rsidRDefault="00EE5EF4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  с</w:t>
            </w:r>
            <w:r w:rsidRPr="00C028F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амооценка с использованием «Оценочного листа».</w:t>
            </w:r>
          </w:p>
          <w:p w14:paraId="46EFCE40" w14:textId="235586D7" w:rsidR="00114A33" w:rsidRPr="00A42F19" w:rsidRDefault="00114A33" w:rsidP="00EE5E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674E11D8" w14:textId="77777777" w:rsidTr="001D7821">
        <w:trPr>
          <w:trHeight w:hRule="exact" w:val="857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0AB04" w14:textId="0AB8A4FC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«Страна Фантазия». </w:t>
            </w:r>
          </w:p>
          <w:p w14:paraId="50339E55" w14:textId="689E1D27" w:rsidR="001D7821" w:rsidRDefault="001D7821" w:rsidP="001D782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Произведения о детях».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114A33" w:rsidRPr="00633F7E" w14:paraId="3088C09E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B6D4A" w14:textId="4F967EE2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ACF336B" w14:textId="77777777" w:rsidR="001D7821" w:rsidRPr="00974E9C" w:rsidRDefault="001D7821" w:rsidP="001D7821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385C8E85" w14:textId="503380B0" w:rsidR="00114A33" w:rsidRPr="00A42F19" w:rsidRDefault="00114A33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4479A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BD21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38131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00559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A0B4A" w14:textId="28E34307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FD55A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9788B67" w14:textId="77777777" w:rsidR="00114A33" w:rsidRDefault="00114A33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E67A29" w14:paraId="076AEBA9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268FEB" w14:textId="5B8E9564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88.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686C07BB" w14:textId="62DCB73A" w:rsidR="001D7821" w:rsidRPr="00114A33" w:rsidRDefault="001D7821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научно – фантастический рассказ? Е. Велтистов «Приключения Электроника» Оценка чтения и понимания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17737" w14:textId="3D3D5B45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72A23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183A2F" w14:textId="77777777" w:rsidR="001D7821" w:rsidRPr="000816B4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7D032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DE29A" w14:textId="318F2495" w:rsidR="001D7821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32A9F" w14:textId="0B6A893C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61B1113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347795" w:rsidRPr="004B176A" w14:paraId="311FEAD3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BFC33" w14:textId="08060FBF" w:rsidR="00347795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89.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D36FB87" w14:textId="6D68F633" w:rsidR="00347795" w:rsidRPr="00347795" w:rsidRDefault="00347795" w:rsidP="0034779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Е. Велтистов</w:t>
            </w:r>
            <w:r w:rsidRPr="00347795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«Приключения Электроника».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Средства художественной </w:t>
            </w:r>
            <w:r w:rsidRPr="003477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выразительности в литературном произведении.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C636E" w14:textId="111F814A" w:rsidR="00347795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F3053" w14:textId="77777777" w:rsidR="00347795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CDD74B" w14:textId="77777777" w:rsidR="00347795" w:rsidRPr="000816B4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C90488" w14:textId="77777777" w:rsidR="00347795" w:rsidRPr="00C961A7" w:rsidRDefault="00347795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F964A" w14:textId="5B7B3514" w:rsidR="00347795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FBA18" w14:textId="68B548C6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3F5A09F" w14:textId="77777777" w:rsidR="00347795" w:rsidRDefault="00347795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0055A8" w:rsidRPr="00E67A29" w14:paraId="7FE84A85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4157F" w14:textId="6B96D3DF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99DBACD" w14:textId="77777777" w:rsidR="000055A8" w:rsidRPr="00A42F19" w:rsidRDefault="000055A8" w:rsidP="000055A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фантастической литературы. Сравнение фантастической литературы и сказки.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</w:p>
          <w:p w14:paraId="659976AF" w14:textId="77777777" w:rsidR="000055A8" w:rsidRPr="00114A33" w:rsidRDefault="000055A8" w:rsidP="00A42F1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B17B4" w14:textId="0DB5BEB5" w:rsidR="000055A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91F18" w14:textId="77777777" w:rsidR="000055A8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AAB93B" w14:textId="77777777" w:rsidR="000055A8" w:rsidRPr="000816B4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0DA48" w14:textId="77777777" w:rsidR="000055A8" w:rsidRPr="00C961A7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2F1CB" w14:textId="20B02F03" w:rsidR="000055A8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28.04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1D304" w14:textId="69395645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3CD2D954" w14:textId="77777777" w:rsidR="000055A8" w:rsidRDefault="000055A8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6FBD1FFF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2AD8" w14:textId="1D9C6A06" w:rsidR="00114A33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FE57576" w14:textId="77777777" w:rsidR="00114A33" w:rsidRDefault="000055A8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  <w:r w:rsidRPr="000055A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Оценка чтения и понимания текста.</w:t>
            </w:r>
          </w:p>
          <w:p w14:paraId="7B4AC034" w14:textId="6F1F00DF" w:rsidR="000055A8" w:rsidRPr="000055A8" w:rsidRDefault="00082D16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C8AF1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B29B9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EC86E2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FF5C6D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990A6" w14:textId="22084B67" w:rsidR="00114A33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EFBFB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095B78E" w14:textId="77777777" w:rsidR="00CB4D15" w:rsidRDefault="00CB4D15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AFA79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071CA2D3" w14:textId="77777777" w:rsidTr="001D7821">
        <w:trPr>
          <w:trHeight w:hRule="exact" w:val="1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DD4AD" w14:textId="149C36B5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6C4EAC2" w14:textId="25495BCB" w:rsidR="001D7821" w:rsidRPr="000055A8" w:rsidRDefault="00E67A29" w:rsidP="00E67A2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роверочная работа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EDC42" w14:textId="57AF90EC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4AA44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904C7D2" w14:textId="0557913E" w:rsidR="001D7821" w:rsidRPr="008E7EC1" w:rsidRDefault="00E67A29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EC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72AA5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CB5FA" w14:textId="33416292" w:rsidR="001D7821" w:rsidRPr="00C961A7" w:rsidRDefault="00407835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BB365" w14:textId="7777777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3DDDF569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F939F4" w14:paraId="3065B34F" w14:textId="77777777" w:rsidTr="00CA1DA8">
        <w:trPr>
          <w:trHeight w:hRule="exact" w:val="1129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C1C06" w14:textId="7E405F8A" w:rsidR="001D7821" w:rsidRPr="001D7821" w:rsidRDefault="001D7821" w:rsidP="001D782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учебнике (вторая часть)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тся к разделу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Зарубежная литература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». </w:t>
            </w:r>
          </w:p>
          <w:p w14:paraId="75A40521" w14:textId="61CA908F" w:rsidR="001D7821" w:rsidRDefault="001D7821" w:rsidP="001D782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                               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Зарубежная литература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 </w:t>
            </w:r>
            <w:r w:rsidRPr="00D20DD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</w:tr>
      <w:tr w:rsidR="001D7821" w:rsidRPr="001D7821" w14:paraId="4332AF2A" w14:textId="77777777" w:rsidTr="001D7821">
        <w:trPr>
          <w:trHeight w:hRule="exact" w:val="11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027A5" w14:textId="47EB7F04" w:rsidR="001D7821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51401760" w14:textId="77777777" w:rsidR="001D7821" w:rsidRPr="00974E9C" w:rsidRDefault="001D7821" w:rsidP="001D7821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Введение в тему.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 Рубрика «В мире книг»: работа с выставкой.</w:t>
            </w:r>
          </w:p>
          <w:p w14:paraId="7D8DC12D" w14:textId="77777777" w:rsidR="001D7821" w:rsidRDefault="001D7821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8CC31" w14:textId="3DCDE230" w:rsidR="001D7821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E3C8F" w14:textId="77777777" w:rsidR="001D7821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65FBBD" w14:textId="77777777" w:rsidR="001D7821" w:rsidRPr="000816B4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774791" w14:textId="77777777" w:rsidR="001D7821" w:rsidRPr="00C961A7" w:rsidRDefault="001D7821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17193" w14:textId="2E1550D6" w:rsidR="001D7821" w:rsidRPr="00C961A7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B23A1" w14:textId="0B66230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076EDD76" w14:textId="77777777" w:rsidR="001D7821" w:rsidRDefault="001D7821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03430FCE" w14:textId="77777777" w:rsidTr="001D7821">
        <w:trPr>
          <w:trHeight w:hRule="exact" w:val="184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1792A" w14:textId="04EA1F16" w:rsidR="00114A33" w:rsidRPr="00C961A7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</w:t>
            </w:r>
            <w:r w:rsidR="00114A3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</w:t>
            </w:r>
            <w:r w:rsidR="00114A33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22018" w14:textId="757185B1" w:rsidR="00A42F19" w:rsidRPr="001D7821" w:rsidRDefault="00A42F19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приключенческой литературы.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 Оценка поступка героя.</w:t>
            </w:r>
            <w:r w:rsidR="000055A8" w:rsidRPr="000055A8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14:paraId="3965F869" w14:textId="77777777" w:rsidR="00CB4D15" w:rsidRPr="000816B4" w:rsidRDefault="00CB4D15" w:rsidP="00CB4D1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17F796C2" w14:textId="77777777" w:rsidR="00114A33" w:rsidRPr="00866A38" w:rsidRDefault="00114A33" w:rsidP="00CB4D15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F5650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EF9A1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3B62A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4F10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0124F" w14:textId="3E59495D" w:rsidR="00114A33" w:rsidRPr="00C8100B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B15F9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4F6D0E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BB9A195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B78C5A5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0055A8" w:rsidRPr="004B176A" w14:paraId="41566858" w14:textId="77777777" w:rsidTr="001D7821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0FC0" w14:textId="24B72F10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9ECE7" w14:textId="596648C4" w:rsidR="000055A8" w:rsidRDefault="000055A8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</w:t>
            </w:r>
            <w:r w:rsidRPr="000055A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Средства художественной выразительности в литературном произведении.</w:t>
            </w:r>
            <w:r w:rsidRPr="000055A8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21D94" w14:textId="685A8986" w:rsidR="000055A8" w:rsidRPr="00C8100B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5916F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88FA8F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01125E" w14:textId="77777777" w:rsidR="000055A8" w:rsidRPr="00C8100B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A98DD" w14:textId="4419D446" w:rsidR="000055A8" w:rsidRPr="00C8100B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ACC8B" w14:textId="10ADD8C9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7D36FB5F" w14:textId="77777777" w:rsidR="000055A8" w:rsidRDefault="000055A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56B1FC7A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2028A" w14:textId="4C62236D" w:rsidR="00114A33" w:rsidRPr="00C8100B" w:rsidRDefault="00E25FAB" w:rsidP="00E25FA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96</w:t>
            </w:r>
            <w:r w:rsidR="00114A33"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84486" w14:textId="0A5F12ED" w:rsidR="00114A33" w:rsidRPr="007B29ED" w:rsidRDefault="00CB4D15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Герой. Поступок героя. Оценка поступка героя. 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81345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114A33"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  <w:p w14:paraId="709991BB" w14:textId="77777777" w:rsidR="00114A33" w:rsidRPr="00866A38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8B6F5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FB0F2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03E285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5E167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52B7F" w14:textId="1F3BCF43" w:rsidR="00114A33" w:rsidRPr="00407835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28360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246C45A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E79FA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3E5170D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0055A8" w:rsidRPr="004B176A" w14:paraId="7EB5C416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23070" w14:textId="6BF5F618" w:rsidR="000055A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8FC80" w14:textId="060BAFA8" w:rsidR="000055A8" w:rsidRPr="007B29ED" w:rsidRDefault="0081345C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Средства художественной выразительности в литературном произведении</w:t>
            </w:r>
            <w:r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1B7CBD" w14:textId="786248EB" w:rsidR="000055A8" w:rsidRPr="0081345C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D2803" w14:textId="77777777" w:rsidR="000055A8" w:rsidRPr="0081345C" w:rsidRDefault="000055A8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44F49F" w14:textId="77777777" w:rsidR="000055A8" w:rsidRPr="00C302FE" w:rsidRDefault="000055A8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9696D" w14:textId="77777777" w:rsidR="000055A8" w:rsidRPr="00C302FE" w:rsidRDefault="000055A8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E697E" w14:textId="7250A791" w:rsidR="000055A8" w:rsidRPr="0081345C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</w:t>
            </w:r>
            <w:r w:rsidR="00407835">
              <w:rPr>
                <w:sz w:val="20"/>
                <w:szCs w:val="20"/>
                <w:lang w:val="ru-RU"/>
              </w:rPr>
              <w:t>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45E86" w14:textId="0FB933C5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0521DA06" w14:textId="77777777" w:rsidR="000055A8" w:rsidRDefault="000055A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1BCA9985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FBB5A" w14:textId="6DA29609" w:rsidR="00114A33" w:rsidRPr="00C645B6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</w:t>
            </w:r>
            <w:r w:rsidR="00114A33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15CF" w14:textId="77777777" w:rsidR="00CB4D15" w:rsidRDefault="00CB4D15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Характеристика героя.  </w:t>
            </w:r>
          </w:p>
          <w:p w14:paraId="6C6DCE16" w14:textId="77777777" w:rsidR="00114A33" w:rsidRPr="00E71B29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4B880E1D" w14:textId="77777777" w:rsidR="00114A33" w:rsidRPr="00EC6E09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924C92" w14:textId="77777777" w:rsidR="00114A33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3090554E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2C256A21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6530D5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F21BC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E18A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54226C" w14:textId="77777777" w:rsidR="00114A33" w:rsidRPr="00C8100B" w:rsidRDefault="00114A33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B950B8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A6143" w14:textId="04035AB1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7F764" w14:textId="61944D82" w:rsidR="00261E9C" w:rsidRDefault="00517DB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E67A2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1D3414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07CB8CF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81345C" w:rsidRPr="004B176A" w14:paraId="02641B86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56DF5" w14:textId="1162BE26" w:rsidR="0081345C" w:rsidRPr="00E25FAB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99.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847AA" w14:textId="1E71D2E2" w:rsidR="0081345C" w:rsidRPr="00E71B29" w:rsidRDefault="0081345C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Твен «Приключения Тома Сойера»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Pr="0081345C"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  <w:lang w:val="ru-RU"/>
              </w:rPr>
              <w:t xml:space="preserve"> </w:t>
            </w:r>
            <w:r w:rsidRPr="0081345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Тема. Идея. 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головок. </w:t>
            </w:r>
            <w:r w:rsidRPr="0081345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Эпизод, смысловые части.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221AB" w14:textId="116E4CDF" w:rsidR="0081345C" w:rsidRPr="00866A3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27FF3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337D85" w14:textId="77777777" w:rsidR="0081345C" w:rsidRPr="00C8100B" w:rsidRDefault="0081345C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6334E8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156BE" w14:textId="13978494" w:rsidR="0081345C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7B5EB" w14:textId="499006B0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Текущий контроль </w:t>
            </w:r>
          </w:p>
          <w:p w14:paraId="5C995BD0" w14:textId="77777777" w:rsidR="0081345C" w:rsidRDefault="0081345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81345C" w:rsidRPr="00F939F4" w14:paraId="4FF12B8A" w14:textId="77777777" w:rsidTr="00AF1FC3">
        <w:trPr>
          <w:trHeight w:hRule="exact" w:val="170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F79E0" w14:textId="14257A6B" w:rsidR="0081345C" w:rsidRPr="0081345C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4A2AC" w14:textId="20A4CFFD" w:rsidR="0081345C" w:rsidRPr="00EC6E09" w:rsidRDefault="00E67A29" w:rsidP="008134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Тематическая п</w:t>
            </w:r>
            <w:r w:rsidR="0081345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роверочная работа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5DA377F7" w14:textId="77777777" w:rsidR="0081345C" w:rsidRPr="00E71B29" w:rsidRDefault="0081345C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E26A7" w14:textId="355D6BAC" w:rsidR="0081345C" w:rsidRPr="00866A38" w:rsidRDefault="00E67A2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DD265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5D64F4" w14:textId="5BF8883D" w:rsidR="0081345C" w:rsidRPr="00E67A29" w:rsidRDefault="00E67A29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7A2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6AC92" w14:textId="77777777" w:rsidR="0081345C" w:rsidRPr="00866A38" w:rsidRDefault="0081345C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74545" w14:textId="5D19EE23" w:rsidR="0081345C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F756F" w14:textId="77777777" w:rsidR="00E67A29" w:rsidRDefault="00E67A29" w:rsidP="00E67A2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контроль: проверочная работа в письменной форме</w:t>
            </w:r>
          </w:p>
          <w:p w14:paraId="48390E94" w14:textId="77777777" w:rsidR="0081345C" w:rsidRDefault="0081345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D7821" w:rsidRPr="004B176A" w14:paraId="01D92343" w14:textId="77777777" w:rsidTr="00E67A29">
        <w:trPr>
          <w:trHeight w:hRule="exact" w:val="1008"/>
        </w:trPr>
        <w:tc>
          <w:tcPr>
            <w:tcW w:w="105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20BBD" w14:textId="0A841D08" w:rsidR="001D7821" w:rsidRPr="00082D16" w:rsidRDefault="001D7821" w:rsidP="00082D16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В тематическом планировании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темы относя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тся к разделу </w:t>
            </w:r>
            <w:r w:rsidRPr="001D782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«</w:t>
            </w:r>
            <w:r w:rsidRPr="000A3E8F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7F5F5"/>
                <w:lang w:val="ru-RU"/>
              </w:rPr>
              <w:t>Библиографическая</w:t>
            </w: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культура (работа с детской к</w:t>
            </w:r>
            <w:r w:rsidR="00082D1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нигой и справочной литературой)</w:t>
            </w:r>
            <w:r w:rsidRPr="001D782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».</w:t>
            </w:r>
            <w:r w:rsidR="00082D16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082D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Есть в тематическом классификаторе.</w:t>
            </w:r>
          </w:p>
        </w:tc>
      </w:tr>
      <w:tr w:rsidR="00114A33" w:rsidRPr="00633F7E" w14:paraId="7E7B9D72" w14:textId="77777777" w:rsidTr="00E67A29">
        <w:trPr>
          <w:trHeight w:hRule="exact" w:val="284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03F42" w14:textId="3DB17E52" w:rsidR="00114A33" w:rsidRPr="00866A38" w:rsidRDefault="00E25FAB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101</w:t>
            </w:r>
            <w:r w:rsidR="00114A33"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77623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commentRangeStart w:id="16"/>
            <w:r w:rsidRPr="000A3E8F">
              <w:rPr>
                <w:rFonts w:ascii="Times New Roman" w:hAnsi="Times New Roman" w:cs="Times New Roman"/>
                <w:color w:val="000000"/>
                <w:sz w:val="18"/>
                <w:szCs w:val="20"/>
                <w:shd w:val="clear" w:color="auto" w:fill="F7F5F5"/>
                <w:lang w:val="ru-RU"/>
              </w:rPr>
              <w:t>Библиографическая</w:t>
            </w: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культура (работа с детской книгой и справочной литературой).</w:t>
            </w:r>
          </w:p>
          <w:p w14:paraId="3999625D" w14:textId="6E732311" w:rsidR="00114A33" w:rsidRPr="000A3E8F" w:rsidRDefault="000A3E8F" w:rsidP="00D829D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Экскурсия в библиотеку: тем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 экскурсии «Зачем нужны книги»</w:t>
            </w:r>
            <w:commentRangeEnd w:id="16"/>
            <w:r w:rsidR="00AF1FC3">
              <w:rPr>
                <w:rStyle w:val="affb"/>
              </w:rPr>
              <w:commentReference w:id="16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6DF7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A70F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BFA6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E269B5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E1D3F" w14:textId="70AFCB3F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4C137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5830" w14:textId="77777777" w:rsidR="00C87D68" w:rsidRDefault="00C87D6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3F4F0FE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6CE2C06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B11B7" w14:paraId="3F2463DC" w14:textId="77777777" w:rsidTr="000A3E8F">
        <w:trPr>
          <w:trHeight w:hRule="exact" w:val="3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41240" w14:textId="28F7ACE3" w:rsidR="00114A33" w:rsidRPr="00866A38" w:rsidRDefault="00E25FAB" w:rsidP="00E25FAB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102</w:t>
            </w:r>
            <w:r w:rsidR="00114A33"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15FC" w14:textId="79FFE3ED" w:rsidR="000A3E8F" w:rsidRPr="000A3E8F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4A6A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Очерк как повествование о реальном событии.</w:t>
            </w:r>
            <w:r w:rsidRPr="004A6A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Типы книг (изданий): книга-произведение, книга-сборник, собрание сочинений, периодическая печать, справочные издания.</w:t>
            </w:r>
          </w:p>
          <w:p w14:paraId="18BF2B0F" w14:textId="77777777" w:rsidR="000A3E8F" w:rsidRPr="004A6AD5" w:rsidRDefault="000A3E8F" w:rsidP="000A3E8F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4A6AD5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Чтение очерков С. Я. Маршака «Книга — ваш друг и учитель»,</w:t>
            </w:r>
          </w:p>
          <w:p w14:paraId="78E38F00" w14:textId="77777777" w:rsidR="000A3E8F" w:rsidRPr="00EC6E09" w:rsidRDefault="000A3E8F" w:rsidP="000A3E8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6C00BCB5" w14:textId="77777777" w:rsidR="00114A33" w:rsidRPr="00866A38" w:rsidRDefault="00114A33" w:rsidP="000A3E8F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46702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0B04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77C467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65BC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B3874" w14:textId="231522FB" w:rsidR="00114A33" w:rsidRPr="00866A38" w:rsidRDefault="007641F1" w:rsidP="00114A3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29.05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1BA92" w14:textId="42C32E83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 w:rsidR="000A3E8F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CBF336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E23D161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A3758D" w14:paraId="0B0371F9" w14:textId="77777777" w:rsidTr="00CB4D15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7BEDE" w14:textId="77777777" w:rsidR="00A3758D" w:rsidRPr="00BA7D10" w:rsidRDefault="00BA7D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24396" w14:textId="4E96B27E" w:rsidR="00A3758D" w:rsidRPr="00E25FAB" w:rsidRDefault="007C62DD" w:rsidP="007C62DD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78B90" w14:textId="5929E31C" w:rsidR="00A3758D" w:rsidRPr="00E25FAB" w:rsidRDefault="00517DB9" w:rsidP="00E25FAB">
            <w:pPr>
              <w:autoSpaceDE w:val="0"/>
              <w:autoSpaceDN w:val="0"/>
              <w:spacing w:before="98" w:after="0"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1E463" w14:textId="48B8F1AE" w:rsidR="00A3758D" w:rsidRPr="00E25FAB" w:rsidRDefault="00E25FA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25FA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</w:tr>
    </w:tbl>
    <w:p w14:paraId="1E38264A" w14:textId="77777777" w:rsidR="00A3758D" w:rsidRDefault="00A3758D">
      <w:pPr>
        <w:autoSpaceDE w:val="0"/>
        <w:autoSpaceDN w:val="0"/>
        <w:spacing w:after="0" w:line="14" w:lineRule="exact"/>
      </w:pPr>
    </w:p>
    <w:p w14:paraId="6B21ADA3" w14:textId="77777777" w:rsidR="00A3758D" w:rsidRDefault="00A3758D">
      <w:pPr>
        <w:sectPr w:rsidR="00A3758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0F2E5E" w14:textId="77777777" w:rsidR="00A3758D" w:rsidRDefault="00A3758D">
      <w:pPr>
        <w:autoSpaceDE w:val="0"/>
        <w:autoSpaceDN w:val="0"/>
        <w:spacing w:after="78" w:line="220" w:lineRule="exact"/>
      </w:pPr>
    </w:p>
    <w:p w14:paraId="0F729236" w14:textId="77777777" w:rsidR="00A3758D" w:rsidRDefault="00BA7D1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395FCEBA" w14:textId="77777777" w:rsidR="00A3758D" w:rsidRDefault="00BA7D1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2B8A7663" w14:textId="77777777" w:rsidR="00A3758D" w:rsidRPr="00BA7D10" w:rsidRDefault="00BA7D10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79EC6C02" w14:textId="77777777" w:rsidR="00A3758D" w:rsidRDefault="00BA7D10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DF883D5" w14:textId="77777777" w:rsidR="00BA7D10" w:rsidRPr="00BA7D10" w:rsidRDefault="00F939F4">
      <w:pPr>
        <w:autoSpaceDE w:val="0"/>
        <w:autoSpaceDN w:val="0"/>
        <w:spacing w:before="262" w:after="0" w:line="230" w:lineRule="auto"/>
        <w:rPr>
          <w:lang w:val="ru-RU"/>
        </w:rPr>
      </w:pPr>
      <w:hyperlink r:id="rId173" w:history="1">
        <w:r w:rsidR="00BA7D10" w:rsidRPr="003A684B">
          <w:rPr>
            <w:rStyle w:val="aff8"/>
            <w:lang w:val="ru-RU"/>
          </w:rPr>
          <w:t>https://cdn.catalog.prosv.ru/attachment/01bd8a2d0cedeaced157943c2c8eaf9d46a82deb.pdf</w:t>
        </w:r>
      </w:hyperlink>
      <w:r w:rsidR="00BA7D10">
        <w:rPr>
          <w:lang w:val="ru-RU"/>
        </w:rPr>
        <w:t xml:space="preserve"> </w:t>
      </w:r>
    </w:p>
    <w:p w14:paraId="41E66D01" w14:textId="77777777" w:rsidR="00BA7D10" w:rsidRDefault="00BA7D10" w:rsidP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FF0851F" w14:textId="77777777" w:rsidR="00BA7D10" w:rsidRDefault="0035457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4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https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://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quizizz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.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com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92FD43A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5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https://nearpod.com/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AED6002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6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https://www.plickers.com/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F88E346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7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https://genial.ly/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5183D742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8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https://www.zipgrade.com/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9E5EF38" w14:textId="77777777" w:rsidR="00BA7D10" w:rsidRDefault="00BA7D10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hyperlink r:id="rId179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https://www.umaigra.com/</w:t>
        </w:r>
      </w:hyperlink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51714EF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0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https://worksheets.ru/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18AC348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1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https://www.liveworksheets.com/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3726C4F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2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https://udoba.org/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7B1F3A8" w14:textId="77777777" w:rsidR="00BA7D10" w:rsidRDefault="00F939F4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3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https://learningapps.org/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0DD4F86" w14:textId="77777777" w:rsidR="00BA7D10" w:rsidRPr="00BA7D10" w:rsidRDefault="00BA7D10" w:rsidP="00BA7D10">
      <w:pPr>
        <w:rPr>
          <w:lang w:val="ru-RU"/>
        </w:rPr>
        <w:sectPr w:rsidR="00BA7D10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Style w:val="aff8"/>
          <w:rFonts w:ascii="Times New Roman" w:eastAsia="Times New Roman" w:hAnsi="Times New Roman"/>
          <w:w w:val="97"/>
          <w:sz w:val="16"/>
          <w:lang w:val="ru-RU"/>
        </w:rPr>
        <w:t xml:space="preserve">  </w:t>
      </w:r>
      <w:hyperlink r:id="rId184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https://teachermade.com/</w:t>
        </w:r>
      </w:hyperlink>
    </w:p>
    <w:p w14:paraId="154072D7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64826D8E" w14:textId="77777777" w:rsidR="00A3758D" w:rsidRPr="00BA7D10" w:rsidRDefault="00BA7D10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7AB1DD6A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4881CE1" w14:textId="77777777" w:rsidR="00BA7D10" w:rsidRPr="00BA7D10" w:rsidRDefault="00BA7D10">
      <w:pPr>
        <w:rPr>
          <w:lang w:val="ru-RU"/>
        </w:rPr>
      </w:pPr>
    </w:p>
    <w:sectPr w:rsidR="00BA7D10" w:rsidRPr="00BA7D1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Пользователь Windows" w:date="2022-08-16T15:36:00Z" w:initials="ПW">
    <w:p w14:paraId="77A168D8" w14:textId="77777777" w:rsidR="004A0B7F" w:rsidRDefault="004A0B7F" w:rsidP="00B07E25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Текущий контроль;</w:t>
      </w:r>
    </w:p>
    <w:p w14:paraId="06401F68" w14:textId="77777777" w:rsidR="004A0B7F" w:rsidRDefault="004A0B7F" w:rsidP="00B07E25">
      <w:pPr>
        <w:pStyle w:val="affc"/>
        <w:rPr>
          <w:lang w:val="ru-RU"/>
        </w:rPr>
      </w:pPr>
      <w:r>
        <w:rPr>
          <w:lang w:val="ru-RU"/>
        </w:rPr>
        <w:t>Промежуточный контроль;</w:t>
      </w:r>
    </w:p>
    <w:p w14:paraId="5FEBD871" w14:textId="650192D9" w:rsidR="004A0B7F" w:rsidRPr="00B07E25" w:rsidRDefault="004A0B7F" w:rsidP="00B07E25">
      <w:pPr>
        <w:pStyle w:val="affc"/>
        <w:rPr>
          <w:lang w:val="ru-RU"/>
        </w:rPr>
      </w:pPr>
      <w:r>
        <w:rPr>
          <w:lang w:val="ru-RU"/>
        </w:rPr>
        <w:t>Итоговый контроль.</w:t>
      </w:r>
    </w:p>
  </w:comment>
  <w:comment w:id="2" w:author="Пользователь Windows" w:date="2022-08-16T15:56:00Z" w:initials="ПW">
    <w:p w14:paraId="30BD389D" w14:textId="533A58C9" w:rsidR="004A0B7F" w:rsidRPr="00517DB9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3" w:author="Пользователь Windows" w:date="2022-08-31T20:42:00Z" w:initials="ПW">
    <w:p w14:paraId="58EE4C84" w14:textId="44E6C222" w:rsidR="004A0B7F" w:rsidRPr="000B344F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4" w:author="Пользователь Windows" w:date="2022-08-31T20:44:00Z" w:initials="ПW">
    <w:p w14:paraId="0FBCDEF5" w14:textId="59CF21F7" w:rsidR="004A0B7F" w:rsidRPr="000B344F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5" w:author="Пользователь Windows" w:date="2022-08-16T21:54:00Z" w:initials="ПW">
    <w:p w14:paraId="5652CF33" w14:textId="55D9232D" w:rsidR="004A0B7F" w:rsidRPr="00E440E3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6" w:author="Пользователь Windows" w:date="2022-08-31T20:45:00Z" w:initials="ПW">
    <w:p w14:paraId="011136E9" w14:textId="49C18BCD" w:rsidR="004A0B7F" w:rsidRPr="00C27A92" w:rsidRDefault="004A0B7F" w:rsidP="00DF5AD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Изучение 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тем раздела </w:t>
      </w:r>
      <w:r w:rsidRPr="006A2FF5">
        <w:rPr>
          <w:lang w:val="ru-RU"/>
        </w:rPr>
        <w:t>«</w:t>
      </w:r>
      <w:r w:rsidRPr="006A2FF5">
        <w:rPr>
          <w:rFonts w:ascii="Times New Roman" w:eastAsia="Times New Roman" w:hAnsi="Times New Roman"/>
          <w:color w:val="000000"/>
          <w:w w:val="97"/>
          <w:sz w:val="16"/>
          <w:lang w:val="ru-RU"/>
        </w:rPr>
        <w:t>О Родине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, героические страницы истории» буде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>т продо</w:t>
      </w: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>лжено</w:t>
      </w:r>
      <w:r w:rsidRPr="009A6F27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во втором полугодии.</w:t>
      </w:r>
    </w:p>
  </w:comment>
  <w:comment w:id="7" w:author="Пользователь Windows" w:date="2022-08-31T20:55:00Z" w:initials="ПW">
    <w:p w14:paraId="20BB8EF9" w14:textId="77777777" w:rsidR="004A0B7F" w:rsidRPr="000B344F" w:rsidRDefault="004A0B7F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2E477DA4" w14:textId="07ABC2F1" w:rsidR="004A0B7F" w:rsidRPr="009A6F27" w:rsidRDefault="004A0B7F">
      <w:pPr>
        <w:pStyle w:val="affc"/>
        <w:rPr>
          <w:lang w:val="ru-RU"/>
        </w:rPr>
      </w:pPr>
    </w:p>
  </w:comment>
  <w:comment w:id="8" w:author="Пользователь Windows" w:date="2022-08-31T20:56:00Z" w:initials="ПW">
    <w:p w14:paraId="7FE08247" w14:textId="77777777" w:rsidR="004A0B7F" w:rsidRPr="000B344F" w:rsidRDefault="004A0B7F" w:rsidP="009A6F27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255C089" w14:textId="1EC8292E" w:rsidR="004A0B7F" w:rsidRPr="009A6F27" w:rsidRDefault="004A0B7F">
      <w:pPr>
        <w:pStyle w:val="affc"/>
        <w:rPr>
          <w:lang w:val="ru-RU"/>
        </w:rPr>
      </w:pPr>
    </w:p>
  </w:comment>
  <w:comment w:id="9" w:author="Пользователь Windows" w:date="2022-09-03T18:52:00Z" w:initials="ПW">
    <w:p w14:paraId="62DFA5B1" w14:textId="20663BEC" w:rsidR="004A0B7F" w:rsidRPr="00EB582B" w:rsidRDefault="004A0B7F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0" w:author="Пользователь Windows" w:date="2022-08-31T21:03:00Z" w:initials="ПW">
    <w:p w14:paraId="69DD3A3A" w14:textId="77777777" w:rsidR="004A0B7F" w:rsidRPr="000B344F" w:rsidRDefault="004A0B7F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670FA932" w14:textId="77777777" w:rsidR="004A0B7F" w:rsidRPr="009A6F27" w:rsidRDefault="004A0B7F" w:rsidP="002627DE">
      <w:pPr>
        <w:pStyle w:val="affc"/>
        <w:rPr>
          <w:lang w:val="ru-RU"/>
        </w:rPr>
      </w:pPr>
    </w:p>
    <w:p w14:paraId="54B6A069" w14:textId="7D34B3A8" w:rsidR="004A0B7F" w:rsidRPr="002627DE" w:rsidRDefault="004A0B7F">
      <w:pPr>
        <w:pStyle w:val="affc"/>
        <w:rPr>
          <w:lang w:val="ru-RU"/>
        </w:rPr>
      </w:pPr>
    </w:p>
  </w:comment>
  <w:comment w:id="11" w:author="Пользователь Windows" w:date="2022-08-31T21:04:00Z" w:initials="ПW">
    <w:p w14:paraId="68FFB567" w14:textId="77777777" w:rsidR="004A0B7F" w:rsidRPr="000B344F" w:rsidRDefault="004A0B7F" w:rsidP="002627DE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4DF2070" w14:textId="77777777" w:rsidR="004A0B7F" w:rsidRPr="009A6F27" w:rsidRDefault="004A0B7F" w:rsidP="002627DE">
      <w:pPr>
        <w:pStyle w:val="affc"/>
        <w:rPr>
          <w:lang w:val="ru-RU"/>
        </w:rPr>
      </w:pPr>
    </w:p>
    <w:p w14:paraId="5EDAD31B" w14:textId="0BE19AE3" w:rsidR="004A0B7F" w:rsidRPr="002627DE" w:rsidRDefault="004A0B7F">
      <w:pPr>
        <w:pStyle w:val="affc"/>
        <w:rPr>
          <w:lang w:val="ru-RU"/>
        </w:rPr>
      </w:pPr>
    </w:p>
  </w:comment>
  <w:comment w:id="12" w:author="Пользователь Windows" w:date="2022-08-31T21:17:00Z" w:initials="ПW">
    <w:p w14:paraId="151CBC38" w14:textId="6F0A125F" w:rsidR="004A0B7F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  <w:p w14:paraId="6AB752DB" w14:textId="7647AD0E" w:rsidR="004A0B7F" w:rsidRPr="00B86BA6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</w:comment>
  <w:comment w:id="13" w:author="Пользователь Windows" w:date="2022-08-31T21:18:00Z" w:initials="ПW">
    <w:p w14:paraId="248C5F14" w14:textId="665A1649" w:rsidR="004A0B7F" w:rsidRPr="00EB582B" w:rsidRDefault="004A0B7F" w:rsidP="00B86BA6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</w:comment>
  <w:comment w:id="14" w:author="Пользователь Windows" w:date="2022-09-03T18:57:00Z" w:initials="ПW">
    <w:p w14:paraId="363D8510" w14:textId="3101C6B2" w:rsidR="004A0B7F" w:rsidRPr="00EB582B" w:rsidRDefault="004A0B7F" w:rsidP="00EB582B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</w:t>
      </w:r>
    </w:p>
  </w:comment>
  <w:comment w:id="15" w:author="Пользователь Windows" w:date="2022-08-31T21:33:00Z" w:initials="ПW">
    <w:p w14:paraId="7FD9C3FB" w14:textId="5224BD29" w:rsidR="004A0B7F" w:rsidRPr="00AF1FC3" w:rsidRDefault="004A0B7F" w:rsidP="00EB582B">
      <w:pPr>
        <w:shd w:val="clear" w:color="auto" w:fill="FFFFFF" w:themeFill="background1"/>
        <w:rPr>
          <w:lang w:val="ru-RU"/>
        </w:rPr>
      </w:pPr>
      <w:r>
        <w:rPr>
          <w:rStyle w:val="affb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Изучение тем этого раздела было начато в начале  первой четверти.</w:t>
      </w:r>
      <w:r w:rsidRPr="00D20DDB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 </w:t>
      </w:r>
    </w:p>
  </w:comment>
  <w:comment w:id="16" w:author="Пользователь Windows" w:date="2022-08-31T21:37:00Z" w:initials="ПW">
    <w:p w14:paraId="0405FE8B" w14:textId="3B7C2380" w:rsidR="004A0B7F" w:rsidRDefault="004A0B7F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Есть  в тематическом классификаторе.</w:t>
      </w:r>
    </w:p>
    <w:p w14:paraId="7502BCA9" w14:textId="77777777" w:rsidR="004A0B7F" w:rsidRPr="00B86BA6" w:rsidRDefault="004A0B7F" w:rsidP="00AF1FC3">
      <w:pPr>
        <w:pStyle w:val="affc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</w:p>
    <w:p w14:paraId="11FAA439" w14:textId="577AC871" w:rsidR="004A0B7F" w:rsidRPr="00AF1FC3" w:rsidRDefault="004A0B7F">
      <w:pPr>
        <w:pStyle w:val="affc"/>
        <w:rPr>
          <w:lang w:val="ru-RU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EBD871" w15:done="0"/>
  <w15:commentEx w15:paraId="30BD389D" w15:done="0"/>
  <w15:commentEx w15:paraId="58EE4C84" w15:done="0"/>
  <w15:commentEx w15:paraId="0FBCDEF5" w15:done="0"/>
  <w15:commentEx w15:paraId="5652CF33" w15:done="0"/>
  <w15:commentEx w15:paraId="011136E9" w15:done="0"/>
  <w15:commentEx w15:paraId="2E477DA4" w15:done="0"/>
  <w15:commentEx w15:paraId="3255C089" w15:done="0"/>
  <w15:commentEx w15:paraId="62DFA5B1" w15:done="0"/>
  <w15:commentEx w15:paraId="54B6A069" w15:done="0"/>
  <w15:commentEx w15:paraId="5EDAD31B" w15:done="0"/>
  <w15:commentEx w15:paraId="6AB752DB" w15:done="0"/>
  <w15:commentEx w15:paraId="248C5F14" w15:done="0"/>
  <w15:commentEx w15:paraId="363D8510" w15:done="0"/>
  <w15:commentEx w15:paraId="7FD9C3FB" w15:done="0"/>
  <w15:commentEx w15:paraId="11FAA4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FEBD871" w16cid:durableId="26A730CC"/>
  <w16cid:commentId w16cid:paraId="30BD389D" w16cid:durableId="26A730CD"/>
  <w16cid:commentId w16cid:paraId="5652CF33" w16cid:durableId="26A730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55A8"/>
    <w:rsid w:val="00034616"/>
    <w:rsid w:val="00041C0C"/>
    <w:rsid w:val="0006063C"/>
    <w:rsid w:val="000816B4"/>
    <w:rsid w:val="00082D16"/>
    <w:rsid w:val="000900F7"/>
    <w:rsid w:val="000A3E8F"/>
    <w:rsid w:val="000B344F"/>
    <w:rsid w:val="000B4CF2"/>
    <w:rsid w:val="000D3001"/>
    <w:rsid w:val="000E45B8"/>
    <w:rsid w:val="00114A33"/>
    <w:rsid w:val="001207EB"/>
    <w:rsid w:val="001272D9"/>
    <w:rsid w:val="0015074B"/>
    <w:rsid w:val="00154571"/>
    <w:rsid w:val="0015562B"/>
    <w:rsid w:val="001569CC"/>
    <w:rsid w:val="00174F5D"/>
    <w:rsid w:val="0018116B"/>
    <w:rsid w:val="00185960"/>
    <w:rsid w:val="001C6D22"/>
    <w:rsid w:val="001D0D9B"/>
    <w:rsid w:val="001D7821"/>
    <w:rsid w:val="001E60C0"/>
    <w:rsid w:val="001F298A"/>
    <w:rsid w:val="001F60D5"/>
    <w:rsid w:val="002046DC"/>
    <w:rsid w:val="002263AD"/>
    <w:rsid w:val="002325CC"/>
    <w:rsid w:val="00240C81"/>
    <w:rsid w:val="0024746A"/>
    <w:rsid w:val="00261E9C"/>
    <w:rsid w:val="002627DE"/>
    <w:rsid w:val="0029639D"/>
    <w:rsid w:val="002A3A99"/>
    <w:rsid w:val="002F27D9"/>
    <w:rsid w:val="002F5B90"/>
    <w:rsid w:val="00303A93"/>
    <w:rsid w:val="003128EB"/>
    <w:rsid w:val="00320F4C"/>
    <w:rsid w:val="00326F90"/>
    <w:rsid w:val="00347795"/>
    <w:rsid w:val="0035457C"/>
    <w:rsid w:val="00363EB2"/>
    <w:rsid w:val="00365FBF"/>
    <w:rsid w:val="0036622B"/>
    <w:rsid w:val="00391AD0"/>
    <w:rsid w:val="003A023F"/>
    <w:rsid w:val="00407835"/>
    <w:rsid w:val="004253FE"/>
    <w:rsid w:val="004650CD"/>
    <w:rsid w:val="004910D6"/>
    <w:rsid w:val="004A0B7F"/>
    <w:rsid w:val="004A6AD5"/>
    <w:rsid w:val="004B1469"/>
    <w:rsid w:val="004B176A"/>
    <w:rsid w:val="004B544F"/>
    <w:rsid w:val="00517DB9"/>
    <w:rsid w:val="00522E93"/>
    <w:rsid w:val="00524624"/>
    <w:rsid w:val="00540D13"/>
    <w:rsid w:val="0056575C"/>
    <w:rsid w:val="005737EB"/>
    <w:rsid w:val="005B3E4E"/>
    <w:rsid w:val="005B7CF8"/>
    <w:rsid w:val="005E1FC3"/>
    <w:rsid w:val="00616B35"/>
    <w:rsid w:val="00617A90"/>
    <w:rsid w:val="00633F7E"/>
    <w:rsid w:val="00660759"/>
    <w:rsid w:val="00661BC8"/>
    <w:rsid w:val="00683A39"/>
    <w:rsid w:val="006A2FF5"/>
    <w:rsid w:val="006C280C"/>
    <w:rsid w:val="006D758C"/>
    <w:rsid w:val="006E0B51"/>
    <w:rsid w:val="006F7C0A"/>
    <w:rsid w:val="00713459"/>
    <w:rsid w:val="0075705B"/>
    <w:rsid w:val="007641F1"/>
    <w:rsid w:val="00792495"/>
    <w:rsid w:val="00795774"/>
    <w:rsid w:val="007A1361"/>
    <w:rsid w:val="007B29ED"/>
    <w:rsid w:val="007C3FCF"/>
    <w:rsid w:val="007C62DD"/>
    <w:rsid w:val="007E474A"/>
    <w:rsid w:val="007F6649"/>
    <w:rsid w:val="0081345C"/>
    <w:rsid w:val="00866A38"/>
    <w:rsid w:val="008765AF"/>
    <w:rsid w:val="008D2A4A"/>
    <w:rsid w:val="008D774A"/>
    <w:rsid w:val="008E304D"/>
    <w:rsid w:val="008E7EC1"/>
    <w:rsid w:val="009033A5"/>
    <w:rsid w:val="00922687"/>
    <w:rsid w:val="0093588D"/>
    <w:rsid w:val="009378A2"/>
    <w:rsid w:val="00974DD1"/>
    <w:rsid w:val="00974E9C"/>
    <w:rsid w:val="009828C3"/>
    <w:rsid w:val="009A6F27"/>
    <w:rsid w:val="009B6690"/>
    <w:rsid w:val="009C4798"/>
    <w:rsid w:val="009E12AD"/>
    <w:rsid w:val="009F1AA0"/>
    <w:rsid w:val="009F5CFA"/>
    <w:rsid w:val="00A06D97"/>
    <w:rsid w:val="00A1499B"/>
    <w:rsid w:val="00A268F9"/>
    <w:rsid w:val="00A3758D"/>
    <w:rsid w:val="00A42F19"/>
    <w:rsid w:val="00A7512E"/>
    <w:rsid w:val="00A84742"/>
    <w:rsid w:val="00A92E3D"/>
    <w:rsid w:val="00AA1D8D"/>
    <w:rsid w:val="00AD5552"/>
    <w:rsid w:val="00AF1FC3"/>
    <w:rsid w:val="00B02E9D"/>
    <w:rsid w:val="00B07E25"/>
    <w:rsid w:val="00B17A15"/>
    <w:rsid w:val="00B22F7E"/>
    <w:rsid w:val="00B3737D"/>
    <w:rsid w:val="00B47730"/>
    <w:rsid w:val="00B50658"/>
    <w:rsid w:val="00B52C94"/>
    <w:rsid w:val="00B66009"/>
    <w:rsid w:val="00B84CD3"/>
    <w:rsid w:val="00B86BA6"/>
    <w:rsid w:val="00BA543A"/>
    <w:rsid w:val="00BA7268"/>
    <w:rsid w:val="00BA7D10"/>
    <w:rsid w:val="00BC3F04"/>
    <w:rsid w:val="00BD50CB"/>
    <w:rsid w:val="00BE498F"/>
    <w:rsid w:val="00BE75B2"/>
    <w:rsid w:val="00C27A92"/>
    <w:rsid w:val="00C302FE"/>
    <w:rsid w:val="00C55D19"/>
    <w:rsid w:val="00C645B6"/>
    <w:rsid w:val="00C8100B"/>
    <w:rsid w:val="00C87D68"/>
    <w:rsid w:val="00C918C7"/>
    <w:rsid w:val="00C94A41"/>
    <w:rsid w:val="00C961A7"/>
    <w:rsid w:val="00CA1DA8"/>
    <w:rsid w:val="00CB0664"/>
    <w:rsid w:val="00CB4D15"/>
    <w:rsid w:val="00CC471A"/>
    <w:rsid w:val="00CD3381"/>
    <w:rsid w:val="00CF6F67"/>
    <w:rsid w:val="00D176B8"/>
    <w:rsid w:val="00D20DDB"/>
    <w:rsid w:val="00D24781"/>
    <w:rsid w:val="00D63D99"/>
    <w:rsid w:val="00D829DF"/>
    <w:rsid w:val="00DA4E43"/>
    <w:rsid w:val="00DB655D"/>
    <w:rsid w:val="00DF5ADB"/>
    <w:rsid w:val="00E061AC"/>
    <w:rsid w:val="00E06695"/>
    <w:rsid w:val="00E25FAB"/>
    <w:rsid w:val="00E440E3"/>
    <w:rsid w:val="00E56AF7"/>
    <w:rsid w:val="00E67A29"/>
    <w:rsid w:val="00E71B29"/>
    <w:rsid w:val="00E74DEE"/>
    <w:rsid w:val="00E9204A"/>
    <w:rsid w:val="00EA64EF"/>
    <w:rsid w:val="00EB582B"/>
    <w:rsid w:val="00EB5D74"/>
    <w:rsid w:val="00EC0EE4"/>
    <w:rsid w:val="00EC6E09"/>
    <w:rsid w:val="00EE5EF4"/>
    <w:rsid w:val="00F102E2"/>
    <w:rsid w:val="00F42A8B"/>
    <w:rsid w:val="00F4389E"/>
    <w:rsid w:val="00F815A1"/>
    <w:rsid w:val="00F90370"/>
    <w:rsid w:val="00F939F4"/>
    <w:rsid w:val="00FB11B7"/>
    <w:rsid w:val="00FB5027"/>
    <w:rsid w:val="00FC693F"/>
    <w:rsid w:val="00FD1C80"/>
    <w:rsid w:val="00FD5234"/>
    <w:rsid w:val="00F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AD86F"/>
  <w14:defaultImageDpi w14:val="300"/>
  <w15:docId w15:val="{09113A01-894D-45D3-87BA-9E047C29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A7D10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1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13459"/>
    <w:rPr>
      <w:rFonts w:ascii="Segoe UI" w:hAnsi="Segoe UI" w:cs="Segoe UI"/>
      <w:sz w:val="18"/>
      <w:szCs w:val="18"/>
    </w:rPr>
  </w:style>
  <w:style w:type="character" w:styleId="affb">
    <w:name w:val="annotation reference"/>
    <w:basedOn w:val="a2"/>
    <w:uiPriority w:val="99"/>
    <w:semiHidden/>
    <w:unhideWhenUsed/>
    <w:rsid w:val="00617A90"/>
    <w:rPr>
      <w:sz w:val="16"/>
      <w:szCs w:val="16"/>
    </w:rPr>
  </w:style>
  <w:style w:type="paragraph" w:styleId="affc">
    <w:name w:val="annotation text"/>
    <w:basedOn w:val="a1"/>
    <w:link w:val="affd"/>
    <w:uiPriority w:val="99"/>
    <w:unhideWhenUsed/>
    <w:rsid w:val="00617A90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rsid w:val="00617A90"/>
    <w:rPr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17A90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17A90"/>
    <w:rPr>
      <w:b/>
      <w:bCs/>
      <w:sz w:val="20"/>
      <w:szCs w:val="20"/>
    </w:rPr>
  </w:style>
  <w:style w:type="character" w:customStyle="1" w:styleId="2c">
    <w:name w:val="Основной текст (2)_"/>
    <w:link w:val="2d"/>
    <w:uiPriority w:val="99"/>
    <w:locked/>
    <w:rsid w:val="00B07E25"/>
    <w:rPr>
      <w:sz w:val="28"/>
      <w:shd w:val="clear" w:color="auto" w:fill="FFFFFF"/>
    </w:rPr>
  </w:style>
  <w:style w:type="paragraph" w:customStyle="1" w:styleId="2d">
    <w:name w:val="Основной текст (2)"/>
    <w:basedOn w:val="a1"/>
    <w:link w:val="2c"/>
    <w:uiPriority w:val="99"/>
    <w:rsid w:val="00B07E25"/>
    <w:pPr>
      <w:widowControl w:val="0"/>
      <w:shd w:val="clear" w:color="auto" w:fill="FFFFFF"/>
      <w:spacing w:after="240" w:line="322" w:lineRule="exact"/>
    </w:pPr>
    <w:rPr>
      <w:sz w:val="28"/>
    </w:rPr>
  </w:style>
  <w:style w:type="character" w:styleId="afff0">
    <w:name w:val="FollowedHyperlink"/>
    <w:basedOn w:val="a2"/>
    <w:uiPriority w:val="99"/>
    <w:semiHidden/>
    <w:unhideWhenUsed/>
    <w:rsid w:val="005B7C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0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13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990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21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umaigra.com/" TargetMode="External"/><Relationship Id="rId159" Type="http://schemas.openxmlformats.org/officeDocument/2006/relationships/hyperlink" Target="https://teachermade.com/" TargetMode="External"/><Relationship Id="rId175" Type="http://schemas.openxmlformats.org/officeDocument/2006/relationships/hyperlink" Target="https://nearpod.com/" TargetMode="External"/><Relationship Id="rId170" Type="http://schemas.openxmlformats.org/officeDocument/2006/relationships/hyperlink" Target="https://teachermade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hyperlink" Target="https://quizizz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quizizz.com/" TargetMode="External"/><Relationship Id="rId165" Type="http://schemas.openxmlformats.org/officeDocument/2006/relationships/hyperlink" Target="https://www.umaigra.com/" TargetMode="External"/><Relationship Id="rId181" Type="http://schemas.openxmlformats.org/officeDocument/2006/relationships/hyperlink" Target="https://www.liveworksheets.com/" TargetMode="External"/><Relationship Id="rId186" Type="http://schemas.microsoft.com/office/2011/relationships/people" Target="people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openxmlformats.org/officeDocument/2006/relationships/hyperlink" Target="https://nearpod.com/" TargetMode="External"/><Relationship Id="rId155" Type="http://schemas.openxmlformats.org/officeDocument/2006/relationships/hyperlink" Target="https://worksheets.ru/" TargetMode="External"/><Relationship Id="rId171" Type="http://schemas.openxmlformats.org/officeDocument/2006/relationships/comments" Target="comments.xml"/><Relationship Id="rId176" Type="http://schemas.openxmlformats.org/officeDocument/2006/relationships/hyperlink" Target="https://www.plickers.com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nearpod.com/" TargetMode="External"/><Relationship Id="rId166" Type="http://schemas.openxmlformats.org/officeDocument/2006/relationships/hyperlink" Target="https://worksheets.ru/" TargetMode="External"/><Relationship Id="rId182" Type="http://schemas.openxmlformats.org/officeDocument/2006/relationships/hyperlink" Target="https://udoba.org/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49" Type="http://schemas.openxmlformats.org/officeDocument/2006/relationships/hyperlink" Target="https://teachermade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51" Type="http://schemas.openxmlformats.org/officeDocument/2006/relationships/hyperlink" Target="https://www.plickers.com/" TargetMode="External"/><Relationship Id="rId156" Type="http://schemas.openxmlformats.org/officeDocument/2006/relationships/hyperlink" Target="https://www.liveworksheets.com/" TargetMode="External"/><Relationship Id="rId177" Type="http://schemas.openxmlformats.org/officeDocument/2006/relationships/hyperlink" Target="https://genial.ly/" TargetMode="External"/><Relationship Id="rId172" Type="http://schemas.microsoft.com/office/2011/relationships/commentsExtended" Target="commentsExtended.xm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167" Type="http://schemas.openxmlformats.org/officeDocument/2006/relationships/hyperlink" Target="https://www.liveworksheets.com/" TargetMode="External"/><Relationship Id="rId188" Type="http://schemas.microsoft.com/office/2016/09/relationships/commentsIds" Target="commentsIds.xm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www.plickers.com/" TargetMode="External"/><Relationship Id="rId183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udoba.org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genial.ly/" TargetMode="External"/><Relationship Id="rId173" Type="http://schemas.openxmlformats.org/officeDocument/2006/relationships/hyperlink" Target="https://cdn.catalog.prosv.ru/attachment/01bd8a2d0cedeaced157943c2c8eaf9d46a82deb.pdf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168" Type="http://schemas.openxmlformats.org/officeDocument/2006/relationships/hyperlink" Target="https://udoba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hyperlink" Target="https://genial.ly/" TargetMode="External"/><Relationship Id="rId184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www.zipgrade.com/" TargetMode="External"/><Relationship Id="rId174" Type="http://schemas.openxmlformats.org/officeDocument/2006/relationships/hyperlink" Target="https://quizizz.com/" TargetMode="External"/><Relationship Id="rId179" Type="http://schemas.openxmlformats.org/officeDocument/2006/relationships/hyperlink" Target="https://www.umaigra.com/" TargetMode="External"/><Relationship Id="rId15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52" Type="http://schemas.openxmlformats.org/officeDocument/2006/relationships/hyperlink" Target="https://www.plickers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learningapps.org/" TargetMode="External"/><Relationship Id="rId18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80" Type="http://schemas.openxmlformats.org/officeDocument/2006/relationships/hyperlink" Target="https://worksheet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3EBD38-B4A4-4BC3-9034-0F898FD7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1646</TotalTime>
  <Pages>1</Pages>
  <Words>13296</Words>
  <Characters>75789</Characters>
  <Application>Microsoft Office Word</Application>
  <DocSecurity>0</DocSecurity>
  <Lines>631</Lines>
  <Paragraphs>177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88908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43</cp:revision>
  <cp:lastPrinted>2022-08-12T09:05:00Z</cp:lastPrinted>
  <dcterms:created xsi:type="dcterms:W3CDTF">2013-12-23T23:15:00Z</dcterms:created>
  <dcterms:modified xsi:type="dcterms:W3CDTF">2022-09-06T18:20:00Z</dcterms:modified>
  <cp:category/>
</cp:coreProperties>
</file>